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ECA8DE9" w:rsidR="00BF7F06" w:rsidRDefault="008156E6" w:rsidP="009E4AB7">
      <w:pPr>
        <w:rPr>
          <w:rFonts w:ascii="Calibri" w:hAnsi="Calibri" w:cs="Calibri"/>
          <w:b/>
          <w:bCs/>
        </w:rPr>
      </w:pPr>
      <w:r>
        <w:rPr>
          <w:rFonts w:ascii="Calibri" w:hAnsi="Calibri" w:cs="Calibri"/>
          <w:b/>
          <w:bCs/>
        </w:rPr>
        <w:t>Boot Camp</w:t>
      </w:r>
    </w:p>
    <w:p w14:paraId="51EA1E36" w14:textId="1FAB990A" w:rsidR="008156E6" w:rsidRPr="00A11D21" w:rsidRDefault="00784B7D" w:rsidP="009E4AB7">
      <w:pPr>
        <w:rPr>
          <w:rFonts w:ascii="Calibri" w:hAnsi="Calibri" w:cs="Calibri"/>
          <w:b/>
          <w:bCs/>
        </w:rPr>
      </w:pPr>
      <w:r>
        <w:rPr>
          <w:rFonts w:ascii="Calibri" w:hAnsi="Calibri" w:cs="Calibri"/>
          <w:b/>
          <w:bCs/>
        </w:rPr>
        <w:t>Passion</w:t>
      </w:r>
      <w:r w:rsidR="008156E6">
        <w:rPr>
          <w:rFonts w:ascii="Calibri" w:hAnsi="Calibri" w:cs="Calibri"/>
          <w:b/>
          <w:bCs/>
        </w:rPr>
        <w:t xml:space="preserve"> (Part </w:t>
      </w:r>
      <w:r>
        <w:rPr>
          <w:rFonts w:ascii="Calibri" w:hAnsi="Calibri" w:cs="Calibri"/>
          <w:b/>
          <w:bCs/>
        </w:rPr>
        <w:t>1</w:t>
      </w:r>
      <w:r w:rsidR="008156E6">
        <w:rPr>
          <w:rFonts w:ascii="Calibri" w:hAnsi="Calibri" w:cs="Calibri"/>
          <w:b/>
          <w:bCs/>
        </w:rPr>
        <w:t xml:space="preserve"> of 4)</w:t>
      </w:r>
    </w:p>
    <w:p w14:paraId="156A3DE0" w14:textId="073CEF64" w:rsidR="007A6325" w:rsidRPr="00A11D21" w:rsidRDefault="00784B7D" w:rsidP="009E4AB7">
      <w:pPr>
        <w:rPr>
          <w:rFonts w:ascii="Calibri" w:hAnsi="Calibri" w:cs="Calibri"/>
          <w:b/>
          <w:bCs/>
        </w:rPr>
      </w:pPr>
      <w:r>
        <w:rPr>
          <w:rFonts w:ascii="Calibri" w:hAnsi="Calibri" w:cs="Calibri"/>
          <w:b/>
          <w:bCs/>
        </w:rPr>
        <w:t>Psalm 42-43</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651D1688" w14:textId="1AFB844F" w:rsidR="00784B7D" w:rsidRPr="00784B7D" w:rsidRDefault="00784B7D" w:rsidP="00784B7D">
      <w:pPr>
        <w:spacing w:line="276" w:lineRule="auto"/>
        <w:rPr>
          <w:rFonts w:ascii="Calibri" w:hAnsi="Calibri"/>
          <w:i/>
          <w:iCs/>
        </w:rPr>
      </w:pPr>
      <w:r w:rsidRPr="00784B7D">
        <w:rPr>
          <w:rFonts w:ascii="Calibri" w:hAnsi="Calibri"/>
        </w:rPr>
        <w:t xml:space="preserve">I want to do a little workout this morning. I brought my weights. </w:t>
      </w:r>
      <w:r w:rsidRPr="00784B7D">
        <w:rPr>
          <w:rFonts w:ascii="Calibri" w:hAnsi="Calibri"/>
          <w:i/>
          <w:iCs/>
        </w:rPr>
        <w:t xml:space="preserve">[Pastor starts doing bicep curls with a small dumbbell.] </w:t>
      </w:r>
      <w:r w:rsidRPr="00784B7D">
        <w:rPr>
          <w:rFonts w:ascii="Calibri" w:hAnsi="Calibri"/>
        </w:rPr>
        <w:t xml:space="preserve">Do you mind? What do you think? I brought the 2 ½-pounder. </w:t>
      </w:r>
      <w:r w:rsidRPr="00784B7D">
        <w:rPr>
          <w:rFonts w:ascii="Calibri" w:hAnsi="Calibri"/>
          <w:i/>
          <w:iCs/>
        </w:rPr>
        <w:t>[Pastor does</w:t>
      </w:r>
      <w:r w:rsidR="00F475F0">
        <w:rPr>
          <w:rFonts w:ascii="Calibri" w:hAnsi="Calibri"/>
          <w:i/>
          <w:iCs/>
        </w:rPr>
        <w:t xml:space="preserve"> an</w:t>
      </w:r>
      <w:r w:rsidRPr="00784B7D">
        <w:rPr>
          <w:rFonts w:ascii="Calibri" w:hAnsi="Calibri"/>
          <w:i/>
          <w:iCs/>
        </w:rPr>
        <w:t xml:space="preserve"> overhead press with small dumbbell.] </w:t>
      </w:r>
      <w:r w:rsidRPr="00784B7D">
        <w:rPr>
          <w:rFonts w:ascii="Calibri" w:hAnsi="Calibri"/>
        </w:rPr>
        <w:t xml:space="preserve">I'm getting ripped </w:t>
      </w:r>
      <w:r w:rsidR="008A13B8">
        <w:rPr>
          <w:rFonts w:ascii="Calibri" w:hAnsi="Calibri"/>
        </w:rPr>
        <w:t>this year</w:t>
      </w:r>
      <w:r w:rsidRPr="00784B7D">
        <w:rPr>
          <w:rFonts w:ascii="Calibri" w:hAnsi="Calibri"/>
        </w:rPr>
        <w:t xml:space="preserve">. Here we go. </w:t>
      </w:r>
      <w:r w:rsidRPr="00784B7D">
        <w:rPr>
          <w:rFonts w:ascii="Calibri" w:hAnsi="Calibri"/>
          <w:i/>
          <w:iCs/>
        </w:rPr>
        <w:t>[Pastor does front lateral raise</w:t>
      </w:r>
      <w:r w:rsidR="00F475F0">
        <w:rPr>
          <w:rFonts w:ascii="Calibri" w:hAnsi="Calibri"/>
          <w:i/>
          <w:iCs/>
        </w:rPr>
        <w:t>s</w:t>
      </w:r>
      <w:r w:rsidRPr="00784B7D">
        <w:rPr>
          <w:rFonts w:ascii="Calibri" w:hAnsi="Calibri"/>
          <w:i/>
          <w:iCs/>
        </w:rPr>
        <w:t xml:space="preserve"> with small dumbbell.] </w:t>
      </w:r>
    </w:p>
    <w:p w14:paraId="27F63AE5" w14:textId="77777777" w:rsidR="00784B7D" w:rsidRPr="00784B7D" w:rsidRDefault="00784B7D" w:rsidP="00784B7D">
      <w:pPr>
        <w:spacing w:line="276" w:lineRule="auto"/>
        <w:rPr>
          <w:rFonts w:ascii="Calibri" w:hAnsi="Calibri"/>
          <w:i/>
          <w:iCs/>
        </w:rPr>
      </w:pPr>
    </w:p>
    <w:p w14:paraId="2C3E34B7" w14:textId="77777777" w:rsidR="00784B7D" w:rsidRPr="00784B7D" w:rsidRDefault="00784B7D" w:rsidP="00784B7D">
      <w:pPr>
        <w:spacing w:line="276" w:lineRule="auto"/>
        <w:rPr>
          <w:rFonts w:ascii="Calibri" w:hAnsi="Calibri"/>
        </w:rPr>
      </w:pPr>
      <w:r w:rsidRPr="00784B7D">
        <w:rPr>
          <w:rFonts w:ascii="Calibri" w:hAnsi="Calibri"/>
        </w:rPr>
        <w:t xml:space="preserve">If you saw me over at the gym with these little weights, what would you think? </w:t>
      </w:r>
      <w:r w:rsidRPr="00784B7D">
        <w:rPr>
          <w:rFonts w:ascii="Calibri" w:hAnsi="Calibri"/>
          <w:i/>
          <w:iCs/>
        </w:rPr>
        <w:t xml:space="preserve">[Pastor stops working out.] </w:t>
      </w:r>
      <w:r w:rsidRPr="00784B7D">
        <w:rPr>
          <w:rFonts w:ascii="Calibri" w:hAnsi="Calibri"/>
        </w:rPr>
        <w:t>You’d be like, “Pastor has lost his mind.” The little bitty guys. You'd be like, “Come on, Pastor. Put some weight on that! Get stronger. Do something.”</w:t>
      </w:r>
    </w:p>
    <w:p w14:paraId="69791BEE" w14:textId="77777777" w:rsidR="00784B7D" w:rsidRPr="00784B7D" w:rsidRDefault="00784B7D" w:rsidP="00784B7D">
      <w:pPr>
        <w:spacing w:line="276" w:lineRule="auto"/>
        <w:rPr>
          <w:rFonts w:ascii="Calibri" w:hAnsi="Calibri"/>
        </w:rPr>
      </w:pPr>
    </w:p>
    <w:p w14:paraId="6631764A" w14:textId="77777777" w:rsidR="00784B7D" w:rsidRPr="00784B7D" w:rsidRDefault="00784B7D" w:rsidP="00784B7D">
      <w:pPr>
        <w:spacing w:line="276" w:lineRule="auto"/>
        <w:rPr>
          <w:rFonts w:ascii="Calibri" w:hAnsi="Calibri"/>
        </w:rPr>
      </w:pPr>
      <w:r w:rsidRPr="00784B7D">
        <w:rPr>
          <w:rFonts w:ascii="Calibri" w:hAnsi="Calibri"/>
        </w:rPr>
        <w:t xml:space="preserve">This series that we're talking about over the next few weeks, called “Boot Camp,” is talking about increasing our spiritual strength. We can't get stronger if we don't do some heavy lifting. Over the next few weeks, I'm going to be your personal trainer. I'm going to push you and challenge you a little bit to put on some spiritual weight, if you will, (not physical weight) so that you can become the person that God wants you to be. That sounds good. Welcome to the boot camp, everybody. It's boot camp time! We have to get our boots in shape around here. </w:t>
      </w:r>
    </w:p>
    <w:p w14:paraId="1293E641" w14:textId="77777777" w:rsidR="00784B7D" w:rsidRPr="00784B7D" w:rsidRDefault="00784B7D" w:rsidP="00784B7D">
      <w:pPr>
        <w:spacing w:line="276" w:lineRule="auto"/>
        <w:rPr>
          <w:rFonts w:ascii="Calibri" w:hAnsi="Calibri"/>
        </w:rPr>
      </w:pPr>
    </w:p>
    <w:p w14:paraId="4EF4F845" w14:textId="51726718" w:rsidR="00784B7D" w:rsidRPr="00784B7D" w:rsidRDefault="00784B7D" w:rsidP="00784B7D">
      <w:pPr>
        <w:spacing w:line="276" w:lineRule="auto"/>
        <w:rPr>
          <w:rFonts w:ascii="Calibri" w:hAnsi="Calibri"/>
        </w:rPr>
      </w:pPr>
      <w:r w:rsidRPr="00784B7D">
        <w:rPr>
          <w:rFonts w:ascii="Calibri" w:hAnsi="Calibri"/>
        </w:rPr>
        <w:t xml:space="preserve">Today I want to talk to you about spiritual passion. You can never increase stamina if you don't have passion, if you don't have some fire in your bones. The Bible has a lot to say about spiritual passion. I don't know where you're at with your spiritual passion. Maybe you would say, “I have a lot of spiritual passion,” or “my passion has leaked and I'm running on empty.” There are different seasons in life. Sometimes we have more passion than at other times. But God wants us to not settle or stay where we are in the area of passion. If you don't continue to fill your passion, it will eventually all leak out and you won't have any left. </w:t>
      </w:r>
    </w:p>
    <w:p w14:paraId="26E552CC" w14:textId="77777777" w:rsidR="00784B7D" w:rsidRPr="00784B7D" w:rsidRDefault="00784B7D" w:rsidP="00784B7D">
      <w:pPr>
        <w:spacing w:line="276" w:lineRule="auto"/>
        <w:rPr>
          <w:rFonts w:ascii="Calibri" w:hAnsi="Calibri"/>
        </w:rPr>
      </w:pPr>
    </w:p>
    <w:p w14:paraId="46A62CE2" w14:textId="77777777" w:rsidR="00784B7D" w:rsidRPr="00784B7D" w:rsidRDefault="00784B7D" w:rsidP="00784B7D">
      <w:pPr>
        <w:spacing w:line="276" w:lineRule="auto"/>
        <w:rPr>
          <w:rFonts w:ascii="Calibri" w:hAnsi="Calibri"/>
        </w:rPr>
      </w:pPr>
      <w:r w:rsidRPr="00784B7D">
        <w:rPr>
          <w:rFonts w:ascii="Calibri" w:hAnsi="Calibri"/>
        </w:rPr>
        <w:t xml:space="preserve">I think spiritual passion is like passion in a marriage. If you don't work on the marriage, if you don't spend time together, if you don't communicate, if you don't do things to enhance the relationship, then what happens? People go different directions. </w:t>
      </w:r>
    </w:p>
    <w:p w14:paraId="7014AC98" w14:textId="77777777" w:rsidR="00784B7D" w:rsidRPr="00784B7D" w:rsidRDefault="00784B7D" w:rsidP="00784B7D">
      <w:pPr>
        <w:spacing w:line="276" w:lineRule="auto"/>
        <w:rPr>
          <w:rFonts w:ascii="Calibri" w:hAnsi="Calibri"/>
        </w:rPr>
      </w:pPr>
    </w:p>
    <w:p w14:paraId="642E42E5" w14:textId="77777777" w:rsidR="00784B7D" w:rsidRPr="00784B7D" w:rsidRDefault="00784B7D" w:rsidP="00784B7D">
      <w:pPr>
        <w:spacing w:line="276" w:lineRule="auto"/>
        <w:rPr>
          <w:rFonts w:ascii="Calibri" w:hAnsi="Calibri"/>
        </w:rPr>
      </w:pPr>
      <w:r w:rsidRPr="00784B7D">
        <w:rPr>
          <w:rFonts w:ascii="Calibri" w:hAnsi="Calibri"/>
        </w:rPr>
        <w:t xml:space="preserve">We have to enhance our spiritual life. Sometimes it's hard to focus on that because we're going so many different directions. Some of you may be wondering, why do I need to be passionate about the things of God? It's a great question. But I believe when you get passionate about the things of God, you will get passionate about the other areas of your life too. Because when you're passionate about the things of God, you want to take care of the responsibilities that </w:t>
      </w:r>
      <w:r w:rsidRPr="00784B7D">
        <w:rPr>
          <w:rFonts w:ascii="Calibri" w:hAnsi="Calibri"/>
        </w:rPr>
        <w:lastRenderedPageBreak/>
        <w:t xml:space="preserve">God has given to you. You can't be passionate about the Lord and not be passionate about your family. You can't be passionate about the Lord and not be passionate about your career, or helping and loving others. It all fits together. When we see that it all fits together, we see that passion is very important. </w:t>
      </w:r>
    </w:p>
    <w:p w14:paraId="5DC938CF" w14:textId="77777777" w:rsidR="00784B7D" w:rsidRPr="00784B7D" w:rsidRDefault="00784B7D" w:rsidP="00784B7D">
      <w:pPr>
        <w:spacing w:line="276" w:lineRule="auto"/>
        <w:rPr>
          <w:rFonts w:ascii="Calibri" w:hAnsi="Calibri"/>
        </w:rPr>
      </w:pPr>
    </w:p>
    <w:p w14:paraId="139A1557" w14:textId="77777777" w:rsidR="00F475F0" w:rsidRDefault="00784B7D" w:rsidP="00784B7D">
      <w:pPr>
        <w:spacing w:line="276" w:lineRule="auto"/>
        <w:rPr>
          <w:rFonts w:ascii="Calibri" w:hAnsi="Calibri"/>
        </w:rPr>
      </w:pPr>
      <w:r w:rsidRPr="00784B7D">
        <w:rPr>
          <w:rFonts w:ascii="Calibri" w:hAnsi="Calibri"/>
        </w:rPr>
        <w:t>One of the great themes of the Psalms relates to spiritual passion</w:t>
      </w:r>
      <w:r w:rsidR="00F475F0">
        <w:rPr>
          <w:rFonts w:ascii="Calibri" w:hAnsi="Calibri"/>
        </w:rPr>
        <w:t>.</w:t>
      </w:r>
      <w:r w:rsidRPr="00784B7D">
        <w:rPr>
          <w:rFonts w:ascii="Calibri" w:hAnsi="Calibri"/>
        </w:rPr>
        <w:t xml:space="preserve"> I want to share with you some principles today from Psalm 42 and 43. They are actually two psalms in the English Bible. In the Hebrew hymn book, they were actually one hymn that was written together</w:t>
      </w:r>
      <w:r w:rsidR="00F475F0">
        <w:rPr>
          <w:rFonts w:ascii="Calibri" w:hAnsi="Calibri"/>
        </w:rPr>
        <w:t xml:space="preserve"> and </w:t>
      </w:r>
      <w:r w:rsidRPr="00784B7D">
        <w:rPr>
          <w:rFonts w:ascii="Calibri" w:hAnsi="Calibri"/>
        </w:rPr>
        <w:t xml:space="preserve">was sung as a part of the Hebrew worship in ancient times at the temple. </w:t>
      </w:r>
    </w:p>
    <w:p w14:paraId="170710E3" w14:textId="77777777" w:rsidR="00F475F0" w:rsidRDefault="00F475F0" w:rsidP="00784B7D">
      <w:pPr>
        <w:spacing w:line="276" w:lineRule="auto"/>
        <w:rPr>
          <w:rFonts w:ascii="Calibri" w:hAnsi="Calibri"/>
        </w:rPr>
      </w:pPr>
    </w:p>
    <w:p w14:paraId="0B955371" w14:textId="19316547" w:rsidR="00784B7D" w:rsidRPr="00784B7D" w:rsidRDefault="00784B7D" w:rsidP="00784B7D">
      <w:pPr>
        <w:spacing w:line="276" w:lineRule="auto"/>
        <w:rPr>
          <w:rFonts w:ascii="Calibri" w:hAnsi="Calibri"/>
        </w:rPr>
      </w:pPr>
      <w:r w:rsidRPr="00784B7D">
        <w:rPr>
          <w:rFonts w:ascii="Calibri" w:hAnsi="Calibri"/>
        </w:rPr>
        <w:t xml:space="preserve">If you want to pull out your notes, you can follow along with where we're going. </w:t>
      </w:r>
    </w:p>
    <w:p w14:paraId="7AAEBB49" w14:textId="77777777" w:rsidR="00784B7D" w:rsidRPr="00784B7D" w:rsidRDefault="00784B7D" w:rsidP="00784B7D">
      <w:pPr>
        <w:spacing w:line="276" w:lineRule="auto"/>
        <w:rPr>
          <w:rFonts w:ascii="Calibri" w:hAnsi="Calibri"/>
        </w:rPr>
      </w:pPr>
    </w:p>
    <w:p w14:paraId="1C53EA4A" w14:textId="77777777" w:rsidR="00784B7D" w:rsidRPr="00784B7D" w:rsidRDefault="00784B7D" w:rsidP="00784B7D">
      <w:pPr>
        <w:spacing w:line="276" w:lineRule="auto"/>
        <w:rPr>
          <w:rFonts w:ascii="Calibri" w:hAnsi="Calibri"/>
        </w:rPr>
      </w:pPr>
      <w:r w:rsidRPr="00784B7D">
        <w:rPr>
          <w:rFonts w:ascii="Calibri" w:hAnsi="Calibri"/>
        </w:rPr>
        <w:t>Many people today, though, are very satisfied with being spiritually mediocre, being average, being okay. It doesn't really bother us that much if our passion has waned.</w:t>
      </w:r>
    </w:p>
    <w:p w14:paraId="5A4FDBA5" w14:textId="77777777" w:rsidR="00784B7D" w:rsidRPr="00784B7D" w:rsidRDefault="00784B7D" w:rsidP="00784B7D">
      <w:pPr>
        <w:spacing w:line="276" w:lineRule="auto"/>
        <w:rPr>
          <w:rFonts w:ascii="Calibri" w:hAnsi="Calibri"/>
        </w:rPr>
      </w:pPr>
    </w:p>
    <w:p w14:paraId="44AA1CB6" w14:textId="77777777" w:rsidR="00784B7D" w:rsidRPr="00784B7D" w:rsidRDefault="00784B7D" w:rsidP="00784B7D">
      <w:pPr>
        <w:spacing w:line="276" w:lineRule="auto"/>
        <w:rPr>
          <w:rFonts w:ascii="Calibri" w:hAnsi="Calibri"/>
        </w:rPr>
      </w:pPr>
      <w:r w:rsidRPr="00784B7D">
        <w:rPr>
          <w:rFonts w:ascii="Calibri" w:hAnsi="Calibri"/>
        </w:rPr>
        <w:t>“As a deer longs for the flowing streams, so I long for you. I thirst for God, the living God. When can I come and appear before God?” (Psalm 42:1-2).</w:t>
      </w:r>
    </w:p>
    <w:p w14:paraId="4D1C4ECE" w14:textId="77777777" w:rsidR="00784B7D" w:rsidRPr="00784B7D" w:rsidRDefault="00784B7D" w:rsidP="00784B7D">
      <w:pPr>
        <w:spacing w:line="276" w:lineRule="auto"/>
        <w:rPr>
          <w:rFonts w:ascii="Calibri" w:hAnsi="Calibri"/>
        </w:rPr>
      </w:pPr>
    </w:p>
    <w:p w14:paraId="509BD439" w14:textId="77777777" w:rsidR="00F475F0" w:rsidRDefault="00784B7D" w:rsidP="00784B7D">
      <w:pPr>
        <w:spacing w:line="276" w:lineRule="auto"/>
        <w:rPr>
          <w:rFonts w:ascii="Calibri" w:hAnsi="Calibri"/>
        </w:rPr>
      </w:pPr>
      <w:r w:rsidRPr="00784B7D">
        <w:rPr>
          <w:rFonts w:ascii="Calibri" w:hAnsi="Calibri"/>
        </w:rPr>
        <w:t>The writer begins by saying, “I am hungry and I am thirsty for God.” Can you say that? Can you say, “I'm thirsty for God. I came to church this morning, I had a thirst that needed to be quenched. I wanted to eat of the bread of life. I wanted to drink the living water of the Lord”</w:t>
      </w:r>
      <w:r w:rsidR="00F475F0">
        <w:rPr>
          <w:rFonts w:ascii="Calibri" w:hAnsi="Calibri"/>
        </w:rPr>
        <w:t>?</w:t>
      </w:r>
      <w:r w:rsidRPr="00784B7D">
        <w:rPr>
          <w:rFonts w:ascii="Calibri" w:hAnsi="Calibri"/>
        </w:rPr>
        <w:t xml:space="preserve"> </w:t>
      </w:r>
    </w:p>
    <w:p w14:paraId="245CA957" w14:textId="77777777" w:rsidR="00F475F0" w:rsidRDefault="00F475F0" w:rsidP="00784B7D">
      <w:pPr>
        <w:spacing w:line="276" w:lineRule="auto"/>
        <w:rPr>
          <w:rFonts w:ascii="Calibri" w:hAnsi="Calibri"/>
        </w:rPr>
      </w:pPr>
    </w:p>
    <w:p w14:paraId="660F6158" w14:textId="4CC87739" w:rsidR="00F475F0" w:rsidRDefault="00784B7D" w:rsidP="00784B7D">
      <w:pPr>
        <w:spacing w:line="276" w:lineRule="auto"/>
        <w:rPr>
          <w:rFonts w:ascii="Calibri" w:hAnsi="Calibri"/>
        </w:rPr>
      </w:pPr>
      <w:r w:rsidRPr="00784B7D">
        <w:rPr>
          <w:rFonts w:ascii="Calibri" w:hAnsi="Calibri"/>
        </w:rPr>
        <w:t xml:space="preserve">He says here, “As the deer longs for water.” He's talking about a deer that is in a desert and is parched. You can just imagine how </w:t>
      </w:r>
      <w:r w:rsidR="00F475F0">
        <w:rPr>
          <w:rFonts w:ascii="Calibri" w:hAnsi="Calibri"/>
        </w:rPr>
        <w:t xml:space="preserve">desperate </w:t>
      </w:r>
      <w:r w:rsidRPr="00784B7D">
        <w:rPr>
          <w:rFonts w:ascii="Calibri" w:hAnsi="Calibri"/>
        </w:rPr>
        <w:t>an animal</w:t>
      </w:r>
      <w:r w:rsidR="00F475F0">
        <w:rPr>
          <w:rFonts w:ascii="Calibri" w:hAnsi="Calibri"/>
        </w:rPr>
        <w:t xml:space="preserve"> might feel</w:t>
      </w:r>
      <w:r w:rsidRPr="00784B7D">
        <w:rPr>
          <w:rFonts w:ascii="Calibri" w:hAnsi="Calibri"/>
        </w:rPr>
        <w:t xml:space="preserve"> who cannot find something to drink</w:t>
      </w:r>
      <w:r w:rsidR="00F475F0">
        <w:rPr>
          <w:rFonts w:ascii="Calibri" w:hAnsi="Calibri"/>
        </w:rPr>
        <w:t xml:space="preserve">. </w:t>
      </w:r>
      <w:r w:rsidRPr="00784B7D">
        <w:rPr>
          <w:rFonts w:ascii="Calibri" w:hAnsi="Calibri"/>
        </w:rPr>
        <w:t xml:space="preserve">We don't really get this because when we get thirsty, we can go to a faucet and turn on some water. When we get hungry, we can run over to Chick-fil-A (except on Sundays) and get a little chicken sandwich. We don't totally get this. Most of us have not been really hungry before. Probably the closest I've gotten to this is through a little bit of fasting or detoxing. </w:t>
      </w:r>
    </w:p>
    <w:p w14:paraId="30AF3672" w14:textId="77777777" w:rsidR="00F475F0" w:rsidRDefault="00F475F0" w:rsidP="00784B7D">
      <w:pPr>
        <w:spacing w:line="276" w:lineRule="auto"/>
        <w:rPr>
          <w:rFonts w:ascii="Calibri" w:hAnsi="Calibri"/>
        </w:rPr>
      </w:pPr>
    </w:p>
    <w:p w14:paraId="07550718" w14:textId="3361AA42" w:rsidR="00784B7D" w:rsidRPr="00784B7D" w:rsidRDefault="00784B7D" w:rsidP="00784B7D">
      <w:pPr>
        <w:spacing w:line="276" w:lineRule="auto"/>
        <w:rPr>
          <w:rFonts w:ascii="Calibri" w:hAnsi="Calibri"/>
        </w:rPr>
      </w:pPr>
      <w:r w:rsidRPr="00784B7D">
        <w:rPr>
          <w:rFonts w:ascii="Calibri" w:hAnsi="Calibri"/>
        </w:rPr>
        <w:t xml:space="preserve">I do a little detox every year. I'm about to go into detox mode. I know that my detox mode is playing with my sanity when I begin to crave gluten-free bread. Gluten-free bread is nasty. If you begin to crave that, there's something really wrong with you. It's crumbly. It just doesn't taste right. I eat gluten-free bread just because I'm gluten-free, but it doesn't taste good. It's more functional, if you will. When you haven't had anything but vegetables, gluten-free bread is looking awesome. You're like, “Bring me some toast.” You love it. </w:t>
      </w:r>
    </w:p>
    <w:p w14:paraId="63FDDCBD" w14:textId="77777777" w:rsidR="00784B7D" w:rsidRPr="00784B7D" w:rsidRDefault="00784B7D" w:rsidP="00784B7D">
      <w:pPr>
        <w:spacing w:line="276" w:lineRule="auto"/>
        <w:rPr>
          <w:rFonts w:ascii="Calibri" w:hAnsi="Calibri"/>
        </w:rPr>
      </w:pPr>
    </w:p>
    <w:p w14:paraId="1D0A2145" w14:textId="77777777" w:rsidR="00784B7D" w:rsidRPr="00784B7D" w:rsidRDefault="00784B7D" w:rsidP="00784B7D">
      <w:pPr>
        <w:spacing w:line="276" w:lineRule="auto"/>
        <w:rPr>
          <w:rFonts w:ascii="Calibri" w:hAnsi="Calibri"/>
        </w:rPr>
      </w:pPr>
      <w:r w:rsidRPr="00784B7D">
        <w:rPr>
          <w:rFonts w:ascii="Calibri" w:hAnsi="Calibri"/>
        </w:rPr>
        <w:lastRenderedPageBreak/>
        <w:t xml:space="preserve">God wants us to be thirsty for Him. He wants us to be hungry for Him. He wants us to have a spiritual appetite, if you will. I think most people would say having an appetite for God is a good thing. </w:t>
      </w:r>
    </w:p>
    <w:p w14:paraId="28AB090B" w14:textId="77777777" w:rsidR="00784B7D" w:rsidRPr="00784B7D" w:rsidRDefault="00784B7D" w:rsidP="00784B7D">
      <w:pPr>
        <w:spacing w:line="276" w:lineRule="auto"/>
        <w:rPr>
          <w:rFonts w:ascii="Calibri" w:hAnsi="Calibri"/>
        </w:rPr>
      </w:pPr>
    </w:p>
    <w:p w14:paraId="4486AE95" w14:textId="77777777" w:rsidR="00784B7D" w:rsidRPr="00784B7D" w:rsidRDefault="00784B7D" w:rsidP="00784B7D">
      <w:pPr>
        <w:spacing w:line="276" w:lineRule="auto"/>
        <w:rPr>
          <w:rFonts w:ascii="Calibri" w:hAnsi="Calibri"/>
        </w:rPr>
      </w:pPr>
      <w:r w:rsidRPr="00784B7D">
        <w:rPr>
          <w:rFonts w:ascii="Calibri" w:hAnsi="Calibri"/>
        </w:rPr>
        <w:t xml:space="preserve">The greater question may be how. How can I be spiritually passionate? How can I be really enthusiastic and looking forward to the things of God? How is that possible? </w:t>
      </w:r>
    </w:p>
    <w:p w14:paraId="7DE45DD2" w14:textId="77777777" w:rsidR="00784B7D" w:rsidRPr="00784B7D" w:rsidRDefault="00784B7D" w:rsidP="00784B7D">
      <w:pPr>
        <w:spacing w:line="276" w:lineRule="auto"/>
        <w:rPr>
          <w:rFonts w:ascii="Calibri" w:hAnsi="Calibri"/>
        </w:rPr>
      </w:pPr>
    </w:p>
    <w:p w14:paraId="3CF03D5F" w14:textId="77777777" w:rsidR="00784B7D" w:rsidRPr="00784B7D" w:rsidRDefault="00784B7D" w:rsidP="00784B7D">
      <w:pPr>
        <w:spacing w:line="276" w:lineRule="auto"/>
        <w:rPr>
          <w:rFonts w:ascii="Calibri" w:hAnsi="Calibri"/>
        </w:rPr>
      </w:pPr>
      <w:r w:rsidRPr="00784B7D">
        <w:rPr>
          <w:rFonts w:ascii="Calibri" w:hAnsi="Calibri"/>
        </w:rPr>
        <w:t xml:space="preserve">I believe there are at least four things here in Psalm 42 and 43 that will help us increase our spiritual passion. </w:t>
      </w:r>
    </w:p>
    <w:p w14:paraId="676F378E" w14:textId="77777777" w:rsidR="00784B7D" w:rsidRPr="00784B7D" w:rsidRDefault="00784B7D" w:rsidP="00784B7D">
      <w:pPr>
        <w:spacing w:line="276" w:lineRule="auto"/>
        <w:rPr>
          <w:rFonts w:ascii="Calibri" w:hAnsi="Calibri"/>
        </w:rPr>
      </w:pPr>
    </w:p>
    <w:p w14:paraId="30B33ED1" w14:textId="77777777" w:rsidR="00784B7D" w:rsidRPr="00784B7D" w:rsidRDefault="00784B7D" w:rsidP="00784B7D">
      <w:pPr>
        <w:spacing w:line="276" w:lineRule="auto"/>
        <w:rPr>
          <w:rFonts w:ascii="Calibri" w:hAnsi="Calibri"/>
        </w:rPr>
      </w:pPr>
      <w:r w:rsidRPr="00784B7D">
        <w:rPr>
          <w:rFonts w:ascii="Calibri" w:hAnsi="Calibri"/>
        </w:rPr>
        <w:t>My daughter was in the 1</w:t>
      </w:r>
      <w:r w:rsidRPr="00784B7D">
        <w:rPr>
          <w:rFonts w:ascii="Calibri" w:hAnsi="Calibri"/>
          <w:vertAlign w:val="superscript"/>
        </w:rPr>
        <w:t>st</w:t>
      </w:r>
      <w:r w:rsidRPr="00784B7D">
        <w:rPr>
          <w:rFonts w:ascii="Calibri" w:hAnsi="Calibri"/>
        </w:rPr>
        <w:t xml:space="preserve"> or 2</w:t>
      </w:r>
      <w:r w:rsidRPr="00784B7D">
        <w:rPr>
          <w:rFonts w:ascii="Calibri" w:hAnsi="Calibri"/>
          <w:vertAlign w:val="superscript"/>
        </w:rPr>
        <w:t>nd</w:t>
      </w:r>
      <w:r w:rsidRPr="00784B7D">
        <w:rPr>
          <w:rFonts w:ascii="Calibri" w:hAnsi="Calibri"/>
        </w:rPr>
        <w:t xml:space="preserve"> grade a few years ago. She signed up for this track club. They would run the kids after school and then they had a few track meets. I got so excited that my wife had signed the kids up for track club because I ran very competitively when I was a kid. I just love track and field. I think it's the greatest thing ever. </w:t>
      </w:r>
    </w:p>
    <w:p w14:paraId="677DB7E8" w14:textId="77777777" w:rsidR="00784B7D" w:rsidRPr="00784B7D" w:rsidRDefault="00784B7D" w:rsidP="00784B7D">
      <w:pPr>
        <w:spacing w:line="276" w:lineRule="auto"/>
        <w:rPr>
          <w:rFonts w:ascii="Calibri" w:hAnsi="Calibri"/>
        </w:rPr>
      </w:pPr>
    </w:p>
    <w:p w14:paraId="5D053345" w14:textId="77777777" w:rsidR="00784B7D" w:rsidRPr="00784B7D" w:rsidRDefault="00784B7D" w:rsidP="00784B7D">
      <w:pPr>
        <w:spacing w:line="276" w:lineRule="auto"/>
        <w:rPr>
          <w:rFonts w:ascii="Calibri" w:hAnsi="Calibri"/>
        </w:rPr>
      </w:pPr>
      <w:r w:rsidRPr="00784B7D">
        <w:rPr>
          <w:rFonts w:ascii="Calibri" w:hAnsi="Calibri"/>
        </w:rPr>
        <w:t>I showed up as the proudest dad at the first track meet. I had a new pair of Nike Airs on. I had on my warm-up suit. I wanted to wear a whistle, but you don't really do that in track and field. I was telling my 1</w:t>
      </w:r>
      <w:r w:rsidRPr="00784B7D">
        <w:rPr>
          <w:rFonts w:ascii="Calibri" w:hAnsi="Calibri"/>
          <w:vertAlign w:val="superscript"/>
        </w:rPr>
        <w:t>st</w:t>
      </w:r>
      <w:r w:rsidRPr="00784B7D">
        <w:rPr>
          <w:rFonts w:ascii="Calibri" w:hAnsi="Calibri"/>
        </w:rPr>
        <w:t xml:space="preserve"> grade daughter, “You need to run this. You need to do this.” She was going to run the 800 meter and the 1600 meter. If you don't know anything about track and field, that's two laps or four laps. That's a pretty good distance for a little kid. I was like, “You need to pace yourself,” and I was giving her all these great gems of track and field. I was very proud of all the instruction I was giving to her. </w:t>
      </w:r>
    </w:p>
    <w:p w14:paraId="2B8CBECD" w14:textId="77777777" w:rsidR="00784B7D" w:rsidRPr="00784B7D" w:rsidRDefault="00784B7D" w:rsidP="00784B7D">
      <w:pPr>
        <w:spacing w:line="276" w:lineRule="auto"/>
        <w:rPr>
          <w:rFonts w:ascii="Calibri" w:hAnsi="Calibri"/>
        </w:rPr>
      </w:pPr>
    </w:p>
    <w:p w14:paraId="5180850E" w14:textId="6750318E" w:rsidR="00784B7D" w:rsidRPr="00784B7D" w:rsidRDefault="00784B7D" w:rsidP="00784B7D">
      <w:pPr>
        <w:spacing w:line="276" w:lineRule="auto"/>
        <w:rPr>
          <w:rFonts w:ascii="Calibri" w:hAnsi="Calibri"/>
        </w:rPr>
      </w:pPr>
      <w:r w:rsidRPr="00784B7D">
        <w:rPr>
          <w:rFonts w:ascii="Calibri" w:hAnsi="Calibri"/>
        </w:rPr>
        <w:t>When she started running, I noticed that I don't think she understood anything that I told her. She was kind of jogging</w:t>
      </w:r>
      <w:r w:rsidR="009216D4">
        <w:rPr>
          <w:rFonts w:ascii="Calibri" w:hAnsi="Calibri"/>
        </w:rPr>
        <w:t>,</w:t>
      </w:r>
      <w:r w:rsidRPr="00784B7D">
        <w:rPr>
          <w:rFonts w:ascii="Calibri" w:hAnsi="Calibri"/>
        </w:rPr>
        <w:t xml:space="preserve"> talking and socializing with the other kids. One kid stopped to tie his shoe. She stopped to check on him for a minute. She was looking around. When the last kid was coming up on her, she would start sprinting. But otherwise she was good just hanging out. She was giving high fives to everybody coming through the different turns. She was looking into the sky. She was having a great time. </w:t>
      </w:r>
    </w:p>
    <w:p w14:paraId="4A7D47F9" w14:textId="77777777" w:rsidR="00784B7D" w:rsidRPr="00784B7D" w:rsidRDefault="00784B7D" w:rsidP="00784B7D">
      <w:pPr>
        <w:spacing w:line="276" w:lineRule="auto"/>
        <w:rPr>
          <w:rFonts w:ascii="Calibri" w:hAnsi="Calibri"/>
        </w:rPr>
      </w:pPr>
    </w:p>
    <w:p w14:paraId="433EE5C9" w14:textId="6743BE40" w:rsidR="00784B7D" w:rsidRPr="00784B7D" w:rsidRDefault="00784B7D" w:rsidP="00784B7D">
      <w:pPr>
        <w:spacing w:line="276" w:lineRule="auto"/>
        <w:rPr>
          <w:rFonts w:ascii="Calibri" w:hAnsi="Calibri"/>
        </w:rPr>
      </w:pPr>
      <w:r w:rsidRPr="00784B7D">
        <w:rPr>
          <w:rFonts w:ascii="Calibri" w:hAnsi="Calibri"/>
        </w:rPr>
        <w:t xml:space="preserve">I said after the race, “Honey, how did you feel about your race today?” She </w:t>
      </w:r>
      <w:r w:rsidR="009216D4">
        <w:rPr>
          <w:rFonts w:ascii="Calibri" w:hAnsi="Calibri"/>
        </w:rPr>
        <w:t>said</w:t>
      </w:r>
      <w:r w:rsidRPr="00784B7D">
        <w:rPr>
          <w:rFonts w:ascii="Calibri" w:hAnsi="Calibri"/>
        </w:rPr>
        <w:t>, “Dad, it was so great. I didn't get last place.” I was like, “Honey, you're right. You didn't. Congratulations. You didn't get last place. When the last place kid was coming up on you, you actually started running. Yeah, that was great.”</w:t>
      </w:r>
    </w:p>
    <w:p w14:paraId="5F02310D" w14:textId="77777777" w:rsidR="00784B7D" w:rsidRPr="00784B7D" w:rsidRDefault="00784B7D" w:rsidP="00784B7D">
      <w:pPr>
        <w:spacing w:line="276" w:lineRule="auto"/>
        <w:rPr>
          <w:rFonts w:ascii="Calibri" w:hAnsi="Calibri"/>
        </w:rPr>
      </w:pPr>
    </w:p>
    <w:p w14:paraId="7220A22D" w14:textId="77777777" w:rsidR="00784B7D" w:rsidRPr="00784B7D" w:rsidRDefault="00784B7D" w:rsidP="00784B7D">
      <w:pPr>
        <w:spacing w:line="276" w:lineRule="auto"/>
        <w:rPr>
          <w:rFonts w:ascii="Calibri" w:hAnsi="Calibri"/>
        </w:rPr>
      </w:pPr>
      <w:r w:rsidRPr="00784B7D">
        <w:rPr>
          <w:rFonts w:ascii="Calibri" w:hAnsi="Calibri"/>
        </w:rPr>
        <w:t xml:space="preserve">I was thinking about that this week. It occurred to me that a lot of Christians are running the race of faith, but they're running not to win, they're running to not be last. In other words, </w:t>
      </w:r>
      <w:r w:rsidRPr="00784B7D">
        <w:rPr>
          <w:rFonts w:ascii="Calibri" w:hAnsi="Calibri"/>
        </w:rPr>
        <w:lastRenderedPageBreak/>
        <w:t xml:space="preserve">being mediocre is okay. Passionless, unmoved, satisfied, okay with where I'm at. God has so much more for us. </w:t>
      </w:r>
    </w:p>
    <w:p w14:paraId="68FA8C1C" w14:textId="77777777" w:rsidR="00784B7D" w:rsidRPr="00784B7D" w:rsidRDefault="00784B7D" w:rsidP="00784B7D">
      <w:pPr>
        <w:spacing w:line="276" w:lineRule="auto"/>
        <w:rPr>
          <w:rFonts w:ascii="Calibri" w:hAnsi="Calibri"/>
        </w:rPr>
      </w:pPr>
    </w:p>
    <w:p w14:paraId="6EDE006F" w14:textId="77777777" w:rsidR="00784B7D" w:rsidRPr="00784B7D" w:rsidRDefault="00784B7D" w:rsidP="00784B7D">
      <w:pPr>
        <w:spacing w:line="276" w:lineRule="auto"/>
        <w:rPr>
          <w:rFonts w:ascii="Calibri" w:hAnsi="Calibri"/>
        </w:rPr>
      </w:pPr>
      <w:r w:rsidRPr="00784B7D">
        <w:rPr>
          <w:rFonts w:ascii="Calibri" w:hAnsi="Calibri"/>
        </w:rPr>
        <w:t>Let's look today at the word of God. There are some powerful things we need to glean and understand. How can we be spiritually passionate?</w:t>
      </w:r>
    </w:p>
    <w:p w14:paraId="55C3A29A" w14:textId="77777777" w:rsidR="00784B7D" w:rsidRPr="00784B7D" w:rsidRDefault="00784B7D" w:rsidP="00784B7D">
      <w:pPr>
        <w:spacing w:line="276" w:lineRule="auto"/>
        <w:rPr>
          <w:rFonts w:ascii="Calibri" w:hAnsi="Calibri"/>
        </w:rPr>
      </w:pPr>
    </w:p>
    <w:p w14:paraId="4D41C696" w14:textId="77777777" w:rsidR="00784B7D" w:rsidRPr="00784B7D" w:rsidRDefault="00784B7D" w:rsidP="00784B7D">
      <w:pPr>
        <w:spacing w:line="276" w:lineRule="auto"/>
        <w:rPr>
          <w:rFonts w:ascii="Calibri" w:hAnsi="Calibri"/>
          <w:b/>
          <w:bCs/>
        </w:rPr>
      </w:pPr>
      <w:r w:rsidRPr="00784B7D">
        <w:rPr>
          <w:rFonts w:ascii="Calibri" w:hAnsi="Calibri"/>
          <w:b/>
          <w:bCs/>
        </w:rPr>
        <w:t>1. Look Back</w:t>
      </w:r>
    </w:p>
    <w:p w14:paraId="6F6C3DC2" w14:textId="77777777" w:rsidR="00784B7D" w:rsidRPr="00784B7D" w:rsidRDefault="00784B7D" w:rsidP="00784B7D">
      <w:pPr>
        <w:spacing w:line="276" w:lineRule="auto"/>
        <w:rPr>
          <w:rFonts w:ascii="Calibri" w:hAnsi="Calibri"/>
        </w:rPr>
      </w:pPr>
    </w:p>
    <w:p w14:paraId="268A3071" w14:textId="77777777" w:rsidR="00784B7D" w:rsidRPr="00784B7D" w:rsidRDefault="00784B7D" w:rsidP="00784B7D">
      <w:pPr>
        <w:spacing w:line="276" w:lineRule="auto"/>
        <w:rPr>
          <w:rFonts w:ascii="Calibri" w:hAnsi="Calibri"/>
        </w:rPr>
      </w:pPr>
      <w:r w:rsidRPr="00784B7D">
        <w:rPr>
          <w:rFonts w:ascii="Calibri" w:hAnsi="Calibri"/>
        </w:rPr>
        <w:t>“I remember this as I pour out my heart: how I walked with many, leading the festive procession to the house of God, with joyful and thankful shouts. Why, my soul, are you so dejected? Why are you in such turmoil? Put your hope in God, for I will still praise him, my Savior and my God” (Psalm 42:4-5).</w:t>
      </w:r>
    </w:p>
    <w:p w14:paraId="1E71275C" w14:textId="77777777" w:rsidR="00784B7D" w:rsidRPr="00784B7D" w:rsidRDefault="00784B7D" w:rsidP="00784B7D">
      <w:pPr>
        <w:spacing w:line="276" w:lineRule="auto"/>
        <w:rPr>
          <w:rFonts w:ascii="Calibri" w:hAnsi="Calibri"/>
        </w:rPr>
      </w:pPr>
    </w:p>
    <w:p w14:paraId="75FFB2C2" w14:textId="77777777" w:rsidR="00784B7D" w:rsidRPr="00784B7D" w:rsidRDefault="00784B7D" w:rsidP="00784B7D">
      <w:pPr>
        <w:spacing w:line="276" w:lineRule="auto"/>
        <w:rPr>
          <w:rFonts w:ascii="Calibri" w:hAnsi="Calibri"/>
        </w:rPr>
      </w:pPr>
      <w:r w:rsidRPr="00784B7D">
        <w:rPr>
          <w:rFonts w:ascii="Calibri" w:hAnsi="Calibri"/>
        </w:rPr>
        <w:t xml:space="preserve">He says, first of all, you have to look back. If you're going to be spiritually passionate, you have to look back at the things that God has done in your life. He references these processions to Jerusalem three times a year, Hebrew people from all over the world would gather together in a procession and they would come to the city of Jerusalem. They would do so singing hymns. They would do so worshiping. It was a great fellowship. It was a great communal experience. It was a great worship experience. People would come and worship at the temple. They would all gather together. </w:t>
      </w:r>
    </w:p>
    <w:p w14:paraId="6D79C179" w14:textId="77777777" w:rsidR="00784B7D" w:rsidRPr="00784B7D" w:rsidRDefault="00784B7D" w:rsidP="00784B7D">
      <w:pPr>
        <w:spacing w:line="276" w:lineRule="auto"/>
        <w:rPr>
          <w:rFonts w:ascii="Calibri" w:hAnsi="Calibri"/>
        </w:rPr>
      </w:pPr>
    </w:p>
    <w:p w14:paraId="730028AE" w14:textId="77777777" w:rsidR="00784B7D" w:rsidRPr="00784B7D" w:rsidRDefault="00784B7D" w:rsidP="00784B7D">
      <w:pPr>
        <w:spacing w:line="276" w:lineRule="auto"/>
        <w:rPr>
          <w:rFonts w:ascii="Calibri" w:hAnsi="Calibri"/>
        </w:rPr>
      </w:pPr>
      <w:r w:rsidRPr="00784B7D">
        <w:rPr>
          <w:rFonts w:ascii="Calibri" w:hAnsi="Calibri"/>
        </w:rPr>
        <w:t xml:space="preserve">The writer here says, “I was a leader of the procession. I miss being in the house of God. I miss the place of worship. I miss the temple. I miss experiencing God.” We don't really know why the writer was not there. If he was sick, or exiled, or imprisoned – we don't know. For whatever reason, he was separated from his ability to go to the house of God. He begins to look back and say, “I wish that I could have that experience again.” </w:t>
      </w:r>
    </w:p>
    <w:p w14:paraId="68258070" w14:textId="77777777" w:rsidR="00784B7D" w:rsidRPr="00784B7D" w:rsidRDefault="00784B7D" w:rsidP="00784B7D">
      <w:pPr>
        <w:spacing w:line="276" w:lineRule="auto"/>
        <w:rPr>
          <w:rFonts w:ascii="Calibri" w:hAnsi="Calibri"/>
        </w:rPr>
      </w:pPr>
    </w:p>
    <w:p w14:paraId="01BD31D1" w14:textId="2CE681E1" w:rsidR="00784B7D" w:rsidRPr="00784B7D" w:rsidRDefault="00784B7D" w:rsidP="00784B7D">
      <w:pPr>
        <w:spacing w:line="276" w:lineRule="auto"/>
        <w:rPr>
          <w:rFonts w:ascii="Calibri" w:hAnsi="Calibri"/>
        </w:rPr>
      </w:pPr>
      <w:r w:rsidRPr="00784B7D">
        <w:rPr>
          <w:rFonts w:ascii="Calibri" w:hAnsi="Calibri"/>
        </w:rPr>
        <w:t>Have you had some spiritually climatic experiences where you look back and you're like, “I remember back in the day I was in that Bible study group, or I was in that church, or I had those Christian friends, and we were praying together. It was so awesome. It’s been a while since I've had that. I just wish I could get back to where I used to be.” We’ve got to look back and push the repeat button. We have to look back and see where we were, and see what we could glean from that to create that experience again.</w:t>
      </w:r>
    </w:p>
    <w:p w14:paraId="522CCC55" w14:textId="77777777" w:rsidR="00784B7D" w:rsidRPr="00784B7D" w:rsidRDefault="00784B7D" w:rsidP="00784B7D">
      <w:pPr>
        <w:spacing w:line="276" w:lineRule="auto"/>
        <w:rPr>
          <w:rFonts w:ascii="Calibri" w:hAnsi="Calibri"/>
        </w:rPr>
      </w:pPr>
    </w:p>
    <w:p w14:paraId="1BA7B592" w14:textId="77777777" w:rsidR="00784B7D" w:rsidRPr="00784B7D" w:rsidRDefault="00784B7D" w:rsidP="00784B7D">
      <w:pPr>
        <w:spacing w:line="276" w:lineRule="auto"/>
        <w:rPr>
          <w:rFonts w:ascii="Calibri" w:hAnsi="Calibri"/>
        </w:rPr>
      </w:pPr>
      <w:r w:rsidRPr="00784B7D">
        <w:rPr>
          <w:rFonts w:ascii="Calibri" w:hAnsi="Calibri"/>
        </w:rPr>
        <w:t xml:space="preserve">He says, “Oh, I just miss that.” </w:t>
      </w:r>
    </w:p>
    <w:p w14:paraId="0BED609C" w14:textId="77777777" w:rsidR="00784B7D" w:rsidRPr="00784B7D" w:rsidRDefault="00784B7D" w:rsidP="00784B7D">
      <w:pPr>
        <w:spacing w:line="276" w:lineRule="auto"/>
        <w:rPr>
          <w:rFonts w:ascii="Calibri" w:hAnsi="Calibri"/>
        </w:rPr>
      </w:pPr>
    </w:p>
    <w:p w14:paraId="2C9FE77C" w14:textId="799EF396" w:rsidR="00784B7D" w:rsidRPr="00784B7D" w:rsidRDefault="00784B7D" w:rsidP="00784B7D">
      <w:pPr>
        <w:spacing w:line="276" w:lineRule="auto"/>
        <w:rPr>
          <w:rFonts w:ascii="Calibri" w:hAnsi="Calibri"/>
        </w:rPr>
      </w:pPr>
      <w:r w:rsidRPr="00784B7D">
        <w:rPr>
          <w:rFonts w:ascii="Calibri" w:hAnsi="Calibri"/>
        </w:rPr>
        <w:lastRenderedPageBreak/>
        <w:t>At the end of every Broncos season, they put together a highlight film. Did you did you guys see the one from the last year? There wasn't much to see, but did you see it? The highlight film is so awesome, though, because you can have a terrible season</w:t>
      </w:r>
      <w:r w:rsidR="009216D4">
        <w:rPr>
          <w:rFonts w:ascii="Calibri" w:hAnsi="Calibri"/>
        </w:rPr>
        <w:t xml:space="preserve"> – </w:t>
      </w:r>
      <w:r w:rsidRPr="00784B7D">
        <w:rPr>
          <w:rFonts w:ascii="Calibri" w:hAnsi="Calibri"/>
        </w:rPr>
        <w:t>you can be 6-10, you can miserably miss the playoffs</w:t>
      </w:r>
      <w:r w:rsidR="009216D4">
        <w:rPr>
          <w:rFonts w:ascii="Calibri" w:hAnsi="Calibri"/>
        </w:rPr>
        <w:t xml:space="preserve"> – </w:t>
      </w:r>
      <w:r w:rsidRPr="00784B7D">
        <w:rPr>
          <w:rFonts w:ascii="Calibri" w:hAnsi="Calibri"/>
        </w:rPr>
        <w:t xml:space="preserve">but when the highlight film comes out, you can look all-world. They cut out the fumbles. They cut out the interceptions. They cut out the missed tackles, the missed field goals. They just put the good stuff in there. The touchdown run, the big hit, the pass down the field. The highlight reel is really amazing because it helps you forget about some of the other plays that we don't really want to talk about. </w:t>
      </w:r>
    </w:p>
    <w:p w14:paraId="0D805D56" w14:textId="77777777" w:rsidR="00784B7D" w:rsidRPr="00784B7D" w:rsidRDefault="00784B7D" w:rsidP="00784B7D">
      <w:pPr>
        <w:spacing w:line="276" w:lineRule="auto"/>
        <w:rPr>
          <w:rFonts w:ascii="Calibri" w:hAnsi="Calibri"/>
        </w:rPr>
      </w:pPr>
    </w:p>
    <w:p w14:paraId="10896531" w14:textId="2BA46A37" w:rsidR="00784B7D" w:rsidRPr="00784B7D" w:rsidRDefault="00784B7D" w:rsidP="00784B7D">
      <w:pPr>
        <w:spacing w:line="276" w:lineRule="auto"/>
        <w:rPr>
          <w:rFonts w:ascii="Calibri" w:hAnsi="Calibri"/>
        </w:rPr>
      </w:pPr>
      <w:r w:rsidRPr="00784B7D">
        <w:rPr>
          <w:rFonts w:ascii="Calibri" w:hAnsi="Calibri"/>
        </w:rPr>
        <w:t xml:space="preserve">I think in the Christian life, we should play the highlight reel. Not to be ignorant of the things of the past, but, the Apostle Paul said, “Forgetting the things that are behind me.” We have to forget some things that have happened in the past to become who God wants us to be in the future. But we also need to remember what God has done in our lives too. To be spiritually successful, you’ve got to have a little bit of amnesia. You need to have a little bit of a capacity to forget some of those older things </w:t>
      </w:r>
      <w:r w:rsidR="009216D4">
        <w:rPr>
          <w:rFonts w:ascii="Calibri" w:hAnsi="Calibri"/>
        </w:rPr>
        <w:t xml:space="preserve">in order </w:t>
      </w:r>
      <w:r w:rsidRPr="00784B7D">
        <w:rPr>
          <w:rFonts w:ascii="Calibri" w:hAnsi="Calibri"/>
        </w:rPr>
        <w:t xml:space="preserve">to look forward. But you also don't want to forget some of the great things that God's done in your life. Because if you forgot everything, then you wouldn't have the experience that God wants you to have. We look back. We remember what God has done. </w:t>
      </w:r>
    </w:p>
    <w:p w14:paraId="01FBBE14" w14:textId="77777777" w:rsidR="00784B7D" w:rsidRPr="00784B7D" w:rsidRDefault="00784B7D" w:rsidP="00784B7D">
      <w:pPr>
        <w:spacing w:line="276" w:lineRule="auto"/>
        <w:rPr>
          <w:rFonts w:ascii="Calibri" w:hAnsi="Calibri"/>
        </w:rPr>
      </w:pPr>
    </w:p>
    <w:p w14:paraId="31B7BE5D" w14:textId="77777777" w:rsidR="00784B7D" w:rsidRPr="00784B7D" w:rsidRDefault="00784B7D" w:rsidP="00784B7D">
      <w:pPr>
        <w:spacing w:line="276" w:lineRule="auto"/>
        <w:rPr>
          <w:rFonts w:ascii="Calibri" w:hAnsi="Calibri"/>
        </w:rPr>
      </w:pPr>
      <w:r w:rsidRPr="00784B7D">
        <w:rPr>
          <w:rFonts w:ascii="Calibri" w:hAnsi="Calibri"/>
        </w:rPr>
        <w:t xml:space="preserve">Sometimes we think about what God has </w:t>
      </w:r>
      <w:r w:rsidRPr="00784B7D">
        <w:rPr>
          <w:rFonts w:ascii="Calibri" w:hAnsi="Calibri"/>
          <w:i/>
          <w:iCs/>
        </w:rPr>
        <w:t xml:space="preserve">not </w:t>
      </w:r>
      <w:r w:rsidRPr="00784B7D">
        <w:rPr>
          <w:rFonts w:ascii="Calibri" w:hAnsi="Calibri"/>
        </w:rPr>
        <w:t xml:space="preserve">done more than we think about what God has done. But if you're in this room today, God has done something great for you. We forget it because we're like, “God, I have these fifteen things. I need you to answer these prayer requests and I need you to do it today,” almost to the point that we forget about all the faithfulness of God and how He brought us through this. </w:t>
      </w:r>
    </w:p>
    <w:p w14:paraId="710EB8FF" w14:textId="77777777" w:rsidR="00784B7D" w:rsidRPr="00784B7D" w:rsidRDefault="00784B7D" w:rsidP="00784B7D">
      <w:pPr>
        <w:spacing w:line="276" w:lineRule="auto"/>
        <w:rPr>
          <w:rFonts w:ascii="Calibri" w:hAnsi="Calibri"/>
        </w:rPr>
      </w:pPr>
    </w:p>
    <w:p w14:paraId="5CDBFCDB" w14:textId="77777777" w:rsidR="00784B7D" w:rsidRPr="00784B7D" w:rsidRDefault="00784B7D" w:rsidP="00784B7D">
      <w:pPr>
        <w:spacing w:line="276" w:lineRule="auto"/>
        <w:rPr>
          <w:rFonts w:ascii="Calibri" w:hAnsi="Calibri"/>
        </w:rPr>
      </w:pPr>
      <w:r w:rsidRPr="00784B7D">
        <w:rPr>
          <w:rFonts w:ascii="Calibri" w:hAnsi="Calibri"/>
        </w:rPr>
        <w:t>Some of you are starting new chapters of your life. You’re starting a new job, a new career. Some of you have just moved to the city. You're in a new stage. I want to encourage you today, God is going to do in your life today the same things that He has always been doing faithfully for you. It's just a new chapter, a new environment, but it's the same God. God is going to take care of you. God is going to bless you. God is going to watch over you, even though you have some bumps and challenges and new things ahead. God is going to be with you. Look back. Don't forget what God's done. Don't forget what God has brought you up out of. Don't forget what God has brought you through. Don't forget who you used to be and who you are today. Look back. You want to be spiritually encouraged? Look back.</w:t>
      </w:r>
    </w:p>
    <w:p w14:paraId="7E803EE3" w14:textId="77777777" w:rsidR="00784B7D" w:rsidRPr="00784B7D" w:rsidRDefault="00784B7D" w:rsidP="00784B7D">
      <w:pPr>
        <w:spacing w:line="276" w:lineRule="auto"/>
        <w:rPr>
          <w:rFonts w:ascii="Calibri" w:hAnsi="Calibri"/>
        </w:rPr>
      </w:pPr>
    </w:p>
    <w:p w14:paraId="18F988CC" w14:textId="77777777" w:rsidR="00784B7D" w:rsidRPr="00784B7D" w:rsidRDefault="00784B7D" w:rsidP="00784B7D">
      <w:pPr>
        <w:spacing w:line="276" w:lineRule="auto"/>
        <w:rPr>
          <w:rFonts w:ascii="Calibri" w:hAnsi="Calibri"/>
          <w:b/>
          <w:bCs/>
        </w:rPr>
      </w:pPr>
      <w:r w:rsidRPr="00784B7D">
        <w:rPr>
          <w:rFonts w:ascii="Calibri" w:hAnsi="Calibri"/>
          <w:b/>
          <w:bCs/>
        </w:rPr>
        <w:t>2. Look Beyond</w:t>
      </w:r>
    </w:p>
    <w:p w14:paraId="3801B72D" w14:textId="77777777" w:rsidR="00784B7D" w:rsidRPr="00784B7D" w:rsidRDefault="00784B7D" w:rsidP="00784B7D">
      <w:pPr>
        <w:spacing w:line="276" w:lineRule="auto"/>
        <w:rPr>
          <w:rFonts w:ascii="Calibri" w:hAnsi="Calibri"/>
        </w:rPr>
      </w:pPr>
    </w:p>
    <w:p w14:paraId="34DD149C" w14:textId="77777777" w:rsidR="00784B7D" w:rsidRPr="00784B7D" w:rsidRDefault="00784B7D" w:rsidP="00784B7D">
      <w:pPr>
        <w:spacing w:line="276" w:lineRule="auto"/>
        <w:rPr>
          <w:rFonts w:ascii="Calibri" w:hAnsi="Calibri"/>
        </w:rPr>
      </w:pPr>
      <w:r w:rsidRPr="00784B7D">
        <w:rPr>
          <w:rFonts w:ascii="Calibri" w:hAnsi="Calibri"/>
        </w:rPr>
        <w:lastRenderedPageBreak/>
        <w:t>“I hear the tumult of the raging seas as your waves and surging tides sweep over me. But each day the Lord pours his unfailing love upon me, and through each night I sing his songs praying to God who gives me life” (Psalm 42:7-8).</w:t>
      </w:r>
    </w:p>
    <w:p w14:paraId="206C87A8" w14:textId="77777777" w:rsidR="00784B7D" w:rsidRPr="00784B7D" w:rsidRDefault="00784B7D" w:rsidP="00784B7D">
      <w:pPr>
        <w:spacing w:line="276" w:lineRule="auto"/>
        <w:rPr>
          <w:rFonts w:ascii="Calibri" w:hAnsi="Calibri"/>
        </w:rPr>
      </w:pPr>
    </w:p>
    <w:p w14:paraId="7E9CE97B" w14:textId="77777777" w:rsidR="00784B7D" w:rsidRPr="00784B7D" w:rsidRDefault="00784B7D" w:rsidP="00784B7D">
      <w:pPr>
        <w:spacing w:line="276" w:lineRule="auto"/>
        <w:rPr>
          <w:rFonts w:ascii="Calibri" w:hAnsi="Calibri"/>
        </w:rPr>
      </w:pPr>
      <w:r w:rsidRPr="00784B7D">
        <w:rPr>
          <w:rFonts w:ascii="Calibri" w:hAnsi="Calibri"/>
        </w:rPr>
        <w:t xml:space="preserve">He says, “I am drowning.” Have you ever felt like you were drowning in circumstances? Like, “I'm just overwhelmed. I can't breathe. I can't see. I don't know what I'm doing.” In the earlier verses the psalmist says, “I'm thirsty and I'm hungry.” Now he says, “I'm drowning.” Both paint the picture of somebody who is desperate for God. When you get desperate for God is the moment that God is going to do His richest things in your life. He says, “I am drowning in this.” </w:t>
      </w:r>
    </w:p>
    <w:p w14:paraId="64B60F63" w14:textId="77777777" w:rsidR="00784B7D" w:rsidRPr="00784B7D" w:rsidRDefault="00784B7D" w:rsidP="00784B7D">
      <w:pPr>
        <w:spacing w:line="276" w:lineRule="auto"/>
        <w:rPr>
          <w:rFonts w:ascii="Calibri" w:hAnsi="Calibri"/>
        </w:rPr>
      </w:pPr>
    </w:p>
    <w:p w14:paraId="377944F9" w14:textId="77777777" w:rsidR="00784B7D" w:rsidRPr="00784B7D" w:rsidRDefault="00784B7D" w:rsidP="00784B7D">
      <w:pPr>
        <w:spacing w:line="276" w:lineRule="auto"/>
        <w:rPr>
          <w:rFonts w:ascii="Calibri" w:hAnsi="Calibri"/>
        </w:rPr>
      </w:pPr>
      <w:r w:rsidRPr="00784B7D">
        <w:rPr>
          <w:rFonts w:ascii="Calibri" w:hAnsi="Calibri"/>
        </w:rPr>
        <w:t xml:space="preserve">But notice through this he says, “Each day the Lord pours His unfailing love upon me.” You cannot forget about God's love. How do we look beyond? We have to look beyond our circumstances and see the love of God. If we only see the problem and we forget about God's nature and character, we will always be defeated. But he says, “I'm drowning, but I remember the great love of God.” I have to look beyond it. I have to look beyond what's right in front of me and what I'm feeling. I have to look beyond and see God's great nature and character and concern for me. God loved the psalmist. God loves you. He really does. </w:t>
      </w:r>
    </w:p>
    <w:p w14:paraId="4257CF89" w14:textId="77777777" w:rsidR="00784B7D" w:rsidRPr="00784B7D" w:rsidRDefault="00784B7D" w:rsidP="00784B7D">
      <w:pPr>
        <w:spacing w:line="276" w:lineRule="auto"/>
        <w:rPr>
          <w:rFonts w:ascii="Calibri" w:hAnsi="Calibri"/>
        </w:rPr>
      </w:pPr>
    </w:p>
    <w:p w14:paraId="3DC194C2" w14:textId="77777777" w:rsidR="00784B7D" w:rsidRPr="00784B7D" w:rsidRDefault="00784B7D" w:rsidP="00784B7D">
      <w:pPr>
        <w:spacing w:line="276" w:lineRule="auto"/>
        <w:rPr>
          <w:rFonts w:ascii="Calibri" w:hAnsi="Calibri"/>
        </w:rPr>
      </w:pPr>
      <w:r w:rsidRPr="00784B7D">
        <w:rPr>
          <w:rFonts w:ascii="Calibri" w:hAnsi="Calibri"/>
        </w:rPr>
        <w:t xml:space="preserve">“Each day the Lord pours his unfailing love upon me, and through each night I sing his songs praying to God who gives me life” (Psalm 42:8). </w:t>
      </w:r>
    </w:p>
    <w:p w14:paraId="4674B616" w14:textId="77777777" w:rsidR="00784B7D" w:rsidRPr="00784B7D" w:rsidRDefault="00784B7D" w:rsidP="00784B7D">
      <w:pPr>
        <w:spacing w:line="276" w:lineRule="auto"/>
        <w:rPr>
          <w:rFonts w:ascii="Calibri" w:hAnsi="Calibri"/>
        </w:rPr>
      </w:pPr>
    </w:p>
    <w:p w14:paraId="067A3B25" w14:textId="77777777" w:rsidR="00784B7D" w:rsidRPr="00784B7D" w:rsidRDefault="00784B7D" w:rsidP="00784B7D">
      <w:pPr>
        <w:spacing w:line="276" w:lineRule="auto"/>
        <w:rPr>
          <w:rFonts w:ascii="Calibri" w:hAnsi="Calibri"/>
        </w:rPr>
      </w:pPr>
      <w:r w:rsidRPr="00784B7D">
        <w:rPr>
          <w:rFonts w:ascii="Calibri" w:hAnsi="Calibri"/>
        </w:rPr>
        <w:t>If you go down to Psalm 42:6, he says we have to look beyond our discouragement.</w:t>
      </w:r>
    </w:p>
    <w:p w14:paraId="1A3BA30E" w14:textId="77777777" w:rsidR="00784B7D" w:rsidRPr="00784B7D" w:rsidRDefault="00784B7D" w:rsidP="00784B7D">
      <w:pPr>
        <w:spacing w:line="276" w:lineRule="auto"/>
        <w:rPr>
          <w:rFonts w:ascii="Calibri" w:hAnsi="Calibri"/>
        </w:rPr>
      </w:pPr>
    </w:p>
    <w:p w14:paraId="7CEB14CB" w14:textId="77777777" w:rsidR="00784B7D" w:rsidRPr="00784B7D" w:rsidRDefault="00784B7D" w:rsidP="00784B7D">
      <w:pPr>
        <w:spacing w:line="276" w:lineRule="auto"/>
        <w:rPr>
          <w:rFonts w:ascii="Calibri" w:hAnsi="Calibri"/>
        </w:rPr>
      </w:pPr>
      <w:r w:rsidRPr="00784B7D">
        <w:rPr>
          <w:rFonts w:ascii="Calibri" w:hAnsi="Calibri"/>
        </w:rPr>
        <w:t>“I am deeply discouraged, but I will remember you—even from distant Mount Hermon, the source of the Jordan, from the land of Mount Mizar” (Psalm 42:6).</w:t>
      </w:r>
    </w:p>
    <w:p w14:paraId="61899F3D" w14:textId="77777777" w:rsidR="00784B7D" w:rsidRPr="00784B7D" w:rsidRDefault="00784B7D" w:rsidP="00784B7D">
      <w:pPr>
        <w:spacing w:line="276" w:lineRule="auto"/>
        <w:rPr>
          <w:rFonts w:ascii="Calibri" w:hAnsi="Calibri"/>
        </w:rPr>
      </w:pPr>
    </w:p>
    <w:p w14:paraId="77AECBC9" w14:textId="77777777" w:rsidR="00784B7D" w:rsidRPr="00784B7D" w:rsidRDefault="00784B7D" w:rsidP="00784B7D">
      <w:pPr>
        <w:spacing w:line="276" w:lineRule="auto"/>
        <w:rPr>
          <w:rFonts w:ascii="Calibri" w:hAnsi="Calibri"/>
        </w:rPr>
      </w:pPr>
      <w:r w:rsidRPr="00784B7D">
        <w:rPr>
          <w:rFonts w:ascii="Calibri" w:hAnsi="Calibri"/>
        </w:rPr>
        <w:t xml:space="preserve">I’ve got to look beyond my discouragement. He’s saying, “I'm discouraged, but God is amazing. I'm looking beyond my discouragement. I'm discouraged, but God is great. I look beyond it.” </w:t>
      </w:r>
    </w:p>
    <w:p w14:paraId="07CCDC0D" w14:textId="77777777" w:rsidR="00784B7D" w:rsidRPr="00784B7D" w:rsidRDefault="00784B7D" w:rsidP="00784B7D">
      <w:pPr>
        <w:spacing w:line="276" w:lineRule="auto"/>
        <w:rPr>
          <w:rFonts w:ascii="Calibri" w:hAnsi="Calibri"/>
        </w:rPr>
      </w:pPr>
    </w:p>
    <w:p w14:paraId="5922A647" w14:textId="77777777" w:rsidR="00784B7D" w:rsidRPr="00784B7D" w:rsidRDefault="00784B7D" w:rsidP="00784B7D">
      <w:pPr>
        <w:spacing w:line="276" w:lineRule="auto"/>
        <w:rPr>
          <w:rFonts w:ascii="Calibri" w:hAnsi="Calibri"/>
        </w:rPr>
      </w:pPr>
      <w:r w:rsidRPr="00784B7D">
        <w:rPr>
          <w:rFonts w:ascii="Calibri" w:hAnsi="Calibri"/>
        </w:rPr>
        <w:t>People get discouraged. That's humanity. That's normal. Don’t stay discouraged. I understand we all have challenges. The psalmist has had his whole thing. He was drowning, starving, thirsting. He said, “I don't want to stay there, though. I'm going to make an intentional effort to not stay defeated. I'm looking beyond. I'm looking beyond to the character of God. I'm looking beyond my discouragement.”</w:t>
      </w:r>
    </w:p>
    <w:p w14:paraId="2151DD8B" w14:textId="77777777" w:rsidR="00784B7D" w:rsidRPr="00784B7D" w:rsidRDefault="00784B7D" w:rsidP="00784B7D">
      <w:pPr>
        <w:spacing w:line="276" w:lineRule="auto"/>
        <w:rPr>
          <w:rFonts w:ascii="Calibri" w:hAnsi="Calibri"/>
        </w:rPr>
      </w:pPr>
    </w:p>
    <w:p w14:paraId="5CACD89D" w14:textId="77777777" w:rsidR="00784B7D" w:rsidRPr="00784B7D" w:rsidRDefault="00784B7D" w:rsidP="00784B7D">
      <w:pPr>
        <w:spacing w:line="276" w:lineRule="auto"/>
        <w:rPr>
          <w:rFonts w:ascii="Calibri" w:hAnsi="Calibri"/>
        </w:rPr>
      </w:pPr>
      <w:r w:rsidRPr="00784B7D">
        <w:rPr>
          <w:rFonts w:ascii="Calibri" w:hAnsi="Calibri"/>
        </w:rPr>
        <w:t xml:space="preserve">Sometimes I talk to people who say, “Pastor, I'm so discouraged, I can't come to church anymore.” I'm like, “Are you crazy?” The greatest place in the universe to be when you're </w:t>
      </w:r>
      <w:r w:rsidRPr="00784B7D">
        <w:rPr>
          <w:rFonts w:ascii="Calibri" w:hAnsi="Calibri"/>
        </w:rPr>
        <w:lastRenderedPageBreak/>
        <w:t xml:space="preserve">discouraged is where? It's right here! What do you mean, you're so discouraged? Church is not perfect people who have all the great answers, and everything's perfect in their life, and they come here and smile and hug. That's not church. Church is broken people who are struggling, who are coming to find encouragement and hope in Jesus Christ. That's the church. We have to look beyond our discouragement. We have to remember God's great love for us. </w:t>
      </w:r>
    </w:p>
    <w:p w14:paraId="6DFEE4EF" w14:textId="77777777" w:rsidR="00784B7D" w:rsidRPr="00784B7D" w:rsidRDefault="00784B7D" w:rsidP="00784B7D">
      <w:pPr>
        <w:spacing w:line="276" w:lineRule="auto"/>
        <w:rPr>
          <w:rFonts w:ascii="Calibri" w:hAnsi="Calibri"/>
        </w:rPr>
      </w:pPr>
    </w:p>
    <w:p w14:paraId="66A1A639" w14:textId="77777777" w:rsidR="00784B7D" w:rsidRPr="00784B7D" w:rsidRDefault="00784B7D" w:rsidP="00784B7D">
      <w:pPr>
        <w:spacing w:line="276" w:lineRule="auto"/>
        <w:rPr>
          <w:rFonts w:ascii="Calibri" w:hAnsi="Calibri"/>
        </w:rPr>
      </w:pPr>
      <w:r w:rsidRPr="00784B7D">
        <w:rPr>
          <w:rFonts w:ascii="Calibri" w:hAnsi="Calibri"/>
        </w:rPr>
        <w:t>“My adversary has taught me as if crushing my bones while all day long they say to me, ‘Where is your God?’” (Psalm 42:10).</w:t>
      </w:r>
    </w:p>
    <w:p w14:paraId="6272CD38" w14:textId="77777777" w:rsidR="00784B7D" w:rsidRPr="00784B7D" w:rsidRDefault="00784B7D" w:rsidP="00784B7D">
      <w:pPr>
        <w:spacing w:line="276" w:lineRule="auto"/>
        <w:rPr>
          <w:rFonts w:ascii="Calibri" w:hAnsi="Calibri"/>
        </w:rPr>
      </w:pPr>
    </w:p>
    <w:p w14:paraId="6937C87D" w14:textId="77777777" w:rsidR="00784B7D" w:rsidRPr="00784B7D" w:rsidRDefault="00784B7D" w:rsidP="00784B7D">
      <w:pPr>
        <w:spacing w:line="276" w:lineRule="auto"/>
        <w:rPr>
          <w:rFonts w:ascii="Calibri" w:hAnsi="Calibri"/>
        </w:rPr>
      </w:pPr>
      <w:r w:rsidRPr="00784B7D">
        <w:rPr>
          <w:rFonts w:ascii="Calibri" w:hAnsi="Calibri"/>
        </w:rPr>
        <w:t xml:space="preserve">Sometimes we get discouraged because of the voices we're listening to. People who are skeptics and cynics and atheists and agnostics sometimes can challenge the faith of somebody who's a believer because they know that as a follower of Jesus, you're supposed to be joyful. “Where's your God? You said you were such a man of faith. Why are you over there? What's wrong? Why are you so down? You said the other day that you love the Lord.” We have to be able to tune some of that out. </w:t>
      </w:r>
    </w:p>
    <w:p w14:paraId="1C1359E0" w14:textId="77777777" w:rsidR="00784B7D" w:rsidRPr="00784B7D" w:rsidRDefault="00784B7D" w:rsidP="00784B7D">
      <w:pPr>
        <w:spacing w:line="276" w:lineRule="auto"/>
        <w:rPr>
          <w:rFonts w:ascii="Calibri" w:hAnsi="Calibri"/>
        </w:rPr>
      </w:pPr>
    </w:p>
    <w:p w14:paraId="2D6BA085" w14:textId="77777777" w:rsidR="00784B7D" w:rsidRPr="00784B7D" w:rsidRDefault="00784B7D" w:rsidP="00784B7D">
      <w:pPr>
        <w:spacing w:line="276" w:lineRule="auto"/>
        <w:rPr>
          <w:rFonts w:ascii="Calibri" w:hAnsi="Calibri"/>
        </w:rPr>
      </w:pPr>
      <w:r w:rsidRPr="00784B7D">
        <w:rPr>
          <w:rFonts w:ascii="Calibri" w:hAnsi="Calibri"/>
        </w:rPr>
        <w:t xml:space="preserve">Maybe your passion is leaking because of the voices you're listening to. You're listening to people who are just bringing you down some. </w:t>
      </w:r>
    </w:p>
    <w:p w14:paraId="14F9E65C" w14:textId="77777777" w:rsidR="00784B7D" w:rsidRPr="00784B7D" w:rsidRDefault="00784B7D" w:rsidP="00784B7D">
      <w:pPr>
        <w:spacing w:line="276" w:lineRule="auto"/>
        <w:rPr>
          <w:rFonts w:ascii="Calibri" w:hAnsi="Calibri"/>
        </w:rPr>
      </w:pPr>
    </w:p>
    <w:p w14:paraId="52071B4E" w14:textId="67095BF6" w:rsidR="00784B7D" w:rsidRPr="00784B7D" w:rsidRDefault="00784B7D" w:rsidP="00784B7D">
      <w:pPr>
        <w:spacing w:line="276" w:lineRule="auto"/>
        <w:rPr>
          <w:rFonts w:ascii="Calibri" w:hAnsi="Calibri"/>
        </w:rPr>
      </w:pPr>
      <w:r w:rsidRPr="00784B7D">
        <w:rPr>
          <w:rFonts w:ascii="Calibri" w:hAnsi="Calibri"/>
        </w:rPr>
        <w:t xml:space="preserve">I was with my father-in-law a couple of weeks ago and he pulled this little remote control out of his pocket. I was like, “Gene, what is that?” He said, “This is my hearing aid wireless transmitter thing.” He was doing all this button pushing. </w:t>
      </w:r>
      <w:r w:rsidR="00721D51">
        <w:rPr>
          <w:rFonts w:ascii="Calibri" w:hAnsi="Calibri"/>
        </w:rPr>
        <w:t>I guess h</w:t>
      </w:r>
      <w:r w:rsidRPr="00784B7D">
        <w:rPr>
          <w:rFonts w:ascii="Calibri" w:hAnsi="Calibri"/>
        </w:rPr>
        <w:t>e was trying to get the mix right</w:t>
      </w:r>
      <w:r w:rsidR="00721D51">
        <w:rPr>
          <w:rFonts w:ascii="Calibri" w:hAnsi="Calibri"/>
        </w:rPr>
        <w:t xml:space="preserve"> </w:t>
      </w:r>
      <w:r w:rsidRPr="00784B7D">
        <w:rPr>
          <w:rFonts w:ascii="Calibri" w:hAnsi="Calibri"/>
        </w:rPr>
        <w:t>because we were at Starbucks. The blender was blowing it up and people were talking</w:t>
      </w:r>
      <w:r w:rsidR="00721D51">
        <w:rPr>
          <w:rFonts w:ascii="Calibri" w:hAnsi="Calibri"/>
        </w:rPr>
        <w:t>. H</w:t>
      </w:r>
      <w:r w:rsidRPr="00784B7D">
        <w:rPr>
          <w:rFonts w:ascii="Calibri" w:hAnsi="Calibri"/>
        </w:rPr>
        <w:t>e was trying to get it all dialed in. I was like, “That is awesome.” He said, “Yeah</w:t>
      </w:r>
      <w:r w:rsidR="00721D51">
        <w:rPr>
          <w:rFonts w:ascii="Calibri" w:hAnsi="Calibri"/>
        </w:rPr>
        <w:t>. I</w:t>
      </w:r>
      <w:r w:rsidRPr="00784B7D">
        <w:rPr>
          <w:rFonts w:ascii="Calibri" w:hAnsi="Calibri"/>
        </w:rPr>
        <w:t xml:space="preserve">t connects to my Bluetooth, but I haven't figured out how to do that yet.” I said, “I can't help you with that. But that looks awesome. Let me ask you a question. If somebody's saying something and you don't really care to listen to what they're saying, can you push the mute button?” He said, “Absolutely.” </w:t>
      </w:r>
    </w:p>
    <w:p w14:paraId="75AF6EE7" w14:textId="77777777" w:rsidR="00784B7D" w:rsidRPr="00784B7D" w:rsidRDefault="00784B7D" w:rsidP="00784B7D">
      <w:pPr>
        <w:spacing w:line="276" w:lineRule="auto"/>
        <w:rPr>
          <w:rFonts w:ascii="Calibri" w:hAnsi="Calibri"/>
        </w:rPr>
      </w:pPr>
    </w:p>
    <w:p w14:paraId="663E7F83" w14:textId="77777777" w:rsidR="00784B7D" w:rsidRPr="00784B7D" w:rsidRDefault="00784B7D" w:rsidP="00784B7D">
      <w:pPr>
        <w:spacing w:line="276" w:lineRule="auto"/>
        <w:rPr>
          <w:rFonts w:ascii="Calibri" w:hAnsi="Calibri"/>
        </w:rPr>
      </w:pPr>
      <w:r w:rsidRPr="00784B7D">
        <w:rPr>
          <w:rFonts w:ascii="Calibri" w:hAnsi="Calibri"/>
        </w:rPr>
        <w:t xml:space="preserve">I thought, “As a follower of Christ, that would be amazing.” I started to want a hearing aid. Maybe getting old is not so bad. You don't have to listen to all the silly stuff. Just push the mute button. Somebody starts to bring you down, somebody starts to criticize you, somebody starts to tell you how God is just -- mute, mute, mute. “Huh? I can't hear you. I'm not listening anymore.” </w:t>
      </w:r>
    </w:p>
    <w:p w14:paraId="06AEBE81" w14:textId="77777777" w:rsidR="00784B7D" w:rsidRPr="00784B7D" w:rsidRDefault="00784B7D" w:rsidP="00784B7D">
      <w:pPr>
        <w:spacing w:line="276" w:lineRule="auto"/>
        <w:rPr>
          <w:rFonts w:ascii="Calibri" w:hAnsi="Calibri"/>
        </w:rPr>
      </w:pPr>
    </w:p>
    <w:p w14:paraId="78CEFC47" w14:textId="128D7D24" w:rsidR="00784B7D" w:rsidRPr="00784B7D" w:rsidRDefault="00784B7D" w:rsidP="00784B7D">
      <w:pPr>
        <w:spacing w:line="276" w:lineRule="auto"/>
        <w:rPr>
          <w:rFonts w:ascii="Calibri" w:hAnsi="Calibri"/>
        </w:rPr>
      </w:pPr>
      <w:r w:rsidRPr="00784B7D">
        <w:rPr>
          <w:rFonts w:ascii="Calibri" w:hAnsi="Calibri"/>
        </w:rPr>
        <w:t>I always know when my grandmother doesn't have her hearing aid</w:t>
      </w:r>
      <w:r w:rsidR="00721D51">
        <w:rPr>
          <w:rFonts w:ascii="Calibri" w:hAnsi="Calibri"/>
        </w:rPr>
        <w:t>s</w:t>
      </w:r>
      <w:r w:rsidRPr="00784B7D">
        <w:rPr>
          <w:rFonts w:ascii="Calibri" w:hAnsi="Calibri"/>
        </w:rPr>
        <w:t xml:space="preserve"> in. Why do people buy hearing aids and not wear them, by the way? Can I say that? I've always wondered that. I’m </w:t>
      </w:r>
      <w:r w:rsidRPr="00784B7D">
        <w:rPr>
          <w:rFonts w:ascii="Calibri" w:hAnsi="Calibri"/>
        </w:rPr>
        <w:lastRenderedPageBreak/>
        <w:t xml:space="preserve">like, “Grandma.” She'll just start going, “Yeah. Yeah.” She didn’t hear a darn thing I said. She’s just saying, “Yeah.” Selective hearing is genius, though. </w:t>
      </w:r>
    </w:p>
    <w:p w14:paraId="37B13072" w14:textId="77777777" w:rsidR="00784B7D" w:rsidRPr="00784B7D" w:rsidRDefault="00784B7D" w:rsidP="00784B7D">
      <w:pPr>
        <w:spacing w:line="276" w:lineRule="auto"/>
        <w:rPr>
          <w:rFonts w:ascii="Calibri" w:hAnsi="Calibri"/>
        </w:rPr>
      </w:pPr>
    </w:p>
    <w:p w14:paraId="239C5A9C" w14:textId="77777777" w:rsidR="00784B7D" w:rsidRPr="00784B7D" w:rsidRDefault="00784B7D" w:rsidP="00784B7D">
      <w:pPr>
        <w:spacing w:line="276" w:lineRule="auto"/>
        <w:rPr>
          <w:rFonts w:ascii="Calibri" w:hAnsi="Calibri"/>
        </w:rPr>
      </w:pPr>
      <w:r w:rsidRPr="00784B7D">
        <w:rPr>
          <w:rFonts w:ascii="Calibri" w:hAnsi="Calibri"/>
        </w:rPr>
        <w:t xml:space="preserve">Straight from the heart of God. The psalmist says, “I can't listen to people who are taunting me, the naysayers.” Look beyond what people are saying, Look beyond your discouragement. Look beyond your circumstances. Who are the people in your life who drain you and discourage you, and who put you down maybe spiritually? </w:t>
      </w:r>
    </w:p>
    <w:p w14:paraId="404CDA4E" w14:textId="77777777" w:rsidR="00784B7D" w:rsidRPr="00784B7D" w:rsidRDefault="00784B7D" w:rsidP="00784B7D">
      <w:pPr>
        <w:spacing w:line="276" w:lineRule="auto"/>
        <w:rPr>
          <w:rFonts w:ascii="Calibri" w:hAnsi="Calibri"/>
        </w:rPr>
      </w:pPr>
    </w:p>
    <w:p w14:paraId="5F5FAEB0" w14:textId="773CC763" w:rsidR="00784B7D" w:rsidRPr="00784B7D" w:rsidRDefault="00784B7D" w:rsidP="00784B7D">
      <w:pPr>
        <w:spacing w:line="276" w:lineRule="auto"/>
        <w:rPr>
          <w:rFonts w:ascii="Calibri" w:hAnsi="Calibri"/>
        </w:rPr>
      </w:pPr>
      <w:r w:rsidRPr="00784B7D">
        <w:rPr>
          <w:rFonts w:ascii="Calibri" w:hAnsi="Calibri"/>
        </w:rPr>
        <w:t xml:space="preserve">All throughout Scripture we see dynamic duos. Paul and Silas. Jonathan and David. John Mark and Barnabas. The list goes on and on. It's not just about who we don't listen to. It's about who we do listen to. Because the people you do listen to who bring words of hope and encouragement, you want to crank your hearing aid up for </w:t>
      </w:r>
      <w:r w:rsidR="00721D51">
        <w:rPr>
          <w:rFonts w:ascii="Calibri" w:hAnsi="Calibri"/>
        </w:rPr>
        <w:t xml:space="preserve">those. </w:t>
      </w:r>
      <w:r w:rsidRPr="00784B7D">
        <w:rPr>
          <w:rFonts w:ascii="Calibri" w:hAnsi="Calibri"/>
        </w:rPr>
        <w:t xml:space="preserve">You don't want to miss it. You don't want to miss a lick of that because it will bless you. But you have to look beyond those circumstances. Look beyond those people who put you down. </w:t>
      </w:r>
    </w:p>
    <w:p w14:paraId="74BD734C" w14:textId="77777777" w:rsidR="00784B7D" w:rsidRPr="00784B7D" w:rsidRDefault="00784B7D" w:rsidP="00784B7D">
      <w:pPr>
        <w:spacing w:line="276" w:lineRule="auto"/>
        <w:rPr>
          <w:rFonts w:ascii="Calibri" w:hAnsi="Calibri"/>
        </w:rPr>
      </w:pPr>
    </w:p>
    <w:p w14:paraId="22FD10E3" w14:textId="77777777" w:rsidR="00784B7D" w:rsidRPr="00784B7D" w:rsidRDefault="00784B7D" w:rsidP="00784B7D">
      <w:pPr>
        <w:spacing w:line="276" w:lineRule="auto"/>
        <w:rPr>
          <w:rFonts w:ascii="Calibri" w:hAnsi="Calibri"/>
          <w:b/>
          <w:bCs/>
        </w:rPr>
      </w:pPr>
      <w:r w:rsidRPr="00784B7D">
        <w:rPr>
          <w:rFonts w:ascii="Calibri" w:hAnsi="Calibri"/>
          <w:b/>
          <w:bCs/>
        </w:rPr>
        <w:t xml:space="preserve">3. Look Forward </w:t>
      </w:r>
    </w:p>
    <w:p w14:paraId="617DAC0E" w14:textId="77777777" w:rsidR="00784B7D" w:rsidRPr="00784B7D" w:rsidRDefault="00784B7D" w:rsidP="00784B7D">
      <w:pPr>
        <w:spacing w:line="276" w:lineRule="auto"/>
        <w:rPr>
          <w:rFonts w:ascii="Calibri" w:hAnsi="Calibri"/>
        </w:rPr>
      </w:pPr>
    </w:p>
    <w:p w14:paraId="2D3E7BE4" w14:textId="77777777" w:rsidR="00784B7D" w:rsidRPr="00784B7D" w:rsidRDefault="00784B7D" w:rsidP="00784B7D">
      <w:pPr>
        <w:spacing w:line="276" w:lineRule="auto"/>
        <w:rPr>
          <w:rFonts w:ascii="Calibri" w:hAnsi="Calibri"/>
        </w:rPr>
      </w:pPr>
      <w:r w:rsidRPr="00784B7D">
        <w:rPr>
          <w:rFonts w:ascii="Calibri" w:hAnsi="Calibri"/>
        </w:rPr>
        <w:t>“But, O my soul, don’t be discouraged. Don’t be upset. Expect God to act!” (Psalm 42:11).</w:t>
      </w:r>
    </w:p>
    <w:p w14:paraId="51239565" w14:textId="77777777" w:rsidR="00784B7D" w:rsidRPr="00784B7D" w:rsidRDefault="00784B7D" w:rsidP="00784B7D">
      <w:pPr>
        <w:spacing w:line="276" w:lineRule="auto"/>
        <w:rPr>
          <w:rFonts w:ascii="Calibri" w:hAnsi="Calibri"/>
        </w:rPr>
      </w:pPr>
    </w:p>
    <w:p w14:paraId="5D272D0A" w14:textId="77777777" w:rsidR="00784B7D" w:rsidRPr="00784B7D" w:rsidRDefault="00784B7D" w:rsidP="00784B7D">
      <w:pPr>
        <w:spacing w:line="276" w:lineRule="auto"/>
        <w:rPr>
          <w:rFonts w:ascii="Calibri" w:hAnsi="Calibri"/>
        </w:rPr>
      </w:pPr>
      <w:r w:rsidRPr="00784B7D">
        <w:rPr>
          <w:rFonts w:ascii="Calibri" w:hAnsi="Calibri"/>
        </w:rPr>
        <w:t xml:space="preserve">If you want to be passionate, expect God to act. Look at the rest of this. </w:t>
      </w:r>
    </w:p>
    <w:p w14:paraId="42F7C14F" w14:textId="77777777" w:rsidR="00784B7D" w:rsidRPr="00784B7D" w:rsidRDefault="00784B7D" w:rsidP="00784B7D">
      <w:pPr>
        <w:spacing w:line="276" w:lineRule="auto"/>
        <w:rPr>
          <w:rFonts w:ascii="Calibri" w:hAnsi="Calibri"/>
          <w:b/>
          <w:bCs/>
        </w:rPr>
      </w:pPr>
    </w:p>
    <w:p w14:paraId="35BFC406" w14:textId="77777777" w:rsidR="00784B7D" w:rsidRPr="00784B7D" w:rsidRDefault="00784B7D" w:rsidP="00784B7D">
      <w:pPr>
        <w:spacing w:line="276" w:lineRule="auto"/>
        <w:rPr>
          <w:rFonts w:ascii="Calibri" w:hAnsi="Calibri"/>
        </w:rPr>
      </w:pPr>
      <w:r w:rsidRPr="00784B7D">
        <w:rPr>
          <w:rFonts w:ascii="Calibri" w:hAnsi="Calibri"/>
        </w:rPr>
        <w:t>“For I know that I shall again have plenty of reason to praise him for all that he will do. He is my help! He is my God!” (Psalm 42:11b).</w:t>
      </w:r>
    </w:p>
    <w:p w14:paraId="18CFE93B" w14:textId="77777777" w:rsidR="00784B7D" w:rsidRPr="00784B7D" w:rsidRDefault="00784B7D" w:rsidP="00784B7D">
      <w:pPr>
        <w:spacing w:line="276" w:lineRule="auto"/>
        <w:rPr>
          <w:rFonts w:ascii="Calibri" w:hAnsi="Calibri"/>
        </w:rPr>
      </w:pPr>
    </w:p>
    <w:p w14:paraId="7B33481C" w14:textId="77777777" w:rsidR="00784B7D" w:rsidRPr="00784B7D" w:rsidRDefault="00784B7D" w:rsidP="00784B7D">
      <w:pPr>
        <w:spacing w:line="276" w:lineRule="auto"/>
        <w:rPr>
          <w:rFonts w:ascii="Calibri" w:hAnsi="Calibri"/>
        </w:rPr>
      </w:pPr>
      <w:r w:rsidRPr="00784B7D">
        <w:rPr>
          <w:rFonts w:ascii="Calibri" w:hAnsi="Calibri"/>
        </w:rPr>
        <w:t xml:space="preserve">How do I build spiritual passion? I expect God to act. I know God is going to move. Now God may not do it exactly the way I thought He should have done it. But I expect God to move. If you don't expect God to do anything, you will be a passionless person. If you expect God to do something, you will get ready for the miracle in your life. </w:t>
      </w:r>
    </w:p>
    <w:p w14:paraId="7962458A" w14:textId="77777777" w:rsidR="00784B7D" w:rsidRPr="00784B7D" w:rsidRDefault="00784B7D" w:rsidP="00784B7D">
      <w:pPr>
        <w:spacing w:line="276" w:lineRule="auto"/>
        <w:rPr>
          <w:rFonts w:ascii="Calibri" w:hAnsi="Calibri"/>
        </w:rPr>
      </w:pPr>
    </w:p>
    <w:p w14:paraId="4A12CA93" w14:textId="77777777" w:rsidR="00784B7D" w:rsidRPr="00784B7D" w:rsidRDefault="00784B7D" w:rsidP="00784B7D">
      <w:pPr>
        <w:spacing w:line="276" w:lineRule="auto"/>
        <w:rPr>
          <w:rFonts w:ascii="Calibri" w:hAnsi="Calibri"/>
        </w:rPr>
      </w:pPr>
      <w:r w:rsidRPr="00784B7D">
        <w:rPr>
          <w:rFonts w:ascii="Calibri" w:hAnsi="Calibri"/>
        </w:rPr>
        <w:t>I coach little kids’ basketball. Many of you know that. I had one of the players come to me recently, because part of coaching little kids’ basketball is therapy. It’s like counseling. He said, “Coach, the kids aren't passing me the ball.” I said, “Alright, let's talk about it, son. Here’s what I want you to do. I want you to get so open that the other kids look like a fool if they don't pass you the ball. How's that?” He was like, “Yeah. Awesome.” He was just standing around. I was like, “Nobody's passing you the ball because you stand there and watch everybody. Why don't you move? Why don't you get ready? Why don't you move without the ball like you're going to get the ball?”</w:t>
      </w:r>
    </w:p>
    <w:p w14:paraId="4DF24497" w14:textId="77777777" w:rsidR="00784B7D" w:rsidRPr="00784B7D" w:rsidRDefault="00784B7D" w:rsidP="00784B7D">
      <w:pPr>
        <w:spacing w:line="276" w:lineRule="auto"/>
        <w:rPr>
          <w:rFonts w:ascii="Calibri" w:hAnsi="Calibri"/>
        </w:rPr>
      </w:pPr>
    </w:p>
    <w:p w14:paraId="623E30DE" w14:textId="71BA0D89" w:rsidR="00784B7D" w:rsidRPr="00784B7D" w:rsidRDefault="00784B7D" w:rsidP="00784B7D">
      <w:pPr>
        <w:spacing w:line="276" w:lineRule="auto"/>
        <w:rPr>
          <w:rFonts w:ascii="Calibri" w:hAnsi="Calibri"/>
        </w:rPr>
      </w:pPr>
      <w:r w:rsidRPr="00784B7D">
        <w:rPr>
          <w:rFonts w:ascii="Calibri" w:hAnsi="Calibri"/>
        </w:rPr>
        <w:t>I think that's exactly how faith is. We're moving without the ball, expecting the ball to come our way for a layup. We look forward to it. I'm looking forward to what God is going to do.</w:t>
      </w:r>
    </w:p>
    <w:p w14:paraId="06E59097" w14:textId="77777777" w:rsidR="00784B7D" w:rsidRPr="00784B7D" w:rsidRDefault="00784B7D" w:rsidP="00784B7D">
      <w:pPr>
        <w:spacing w:line="276" w:lineRule="auto"/>
        <w:rPr>
          <w:rFonts w:ascii="Calibri" w:hAnsi="Calibri"/>
        </w:rPr>
      </w:pPr>
    </w:p>
    <w:p w14:paraId="2FE89F76" w14:textId="77777777" w:rsidR="00784B7D" w:rsidRPr="00784B7D" w:rsidRDefault="00784B7D" w:rsidP="00784B7D">
      <w:pPr>
        <w:spacing w:line="276" w:lineRule="auto"/>
        <w:rPr>
          <w:rFonts w:ascii="Calibri" w:hAnsi="Calibri"/>
        </w:rPr>
      </w:pPr>
      <w:r w:rsidRPr="00784B7D">
        <w:rPr>
          <w:rFonts w:ascii="Calibri" w:hAnsi="Calibri"/>
        </w:rPr>
        <w:t xml:space="preserve">If God is your help, how could you not expect something good to happen? God gives us ideas. He gives us solutions. He gives us relationships. He gives us courage. He gives us resources. God is my help. How can we stay spiritually passionate? I'm looking forward to what God is going to do. God is going to do something awesome; I want to be a part of it. God, I'm ready. Here we go. Maybe over here, maybe over there. </w:t>
      </w:r>
    </w:p>
    <w:p w14:paraId="0A3A4AF6" w14:textId="77777777" w:rsidR="00784B7D" w:rsidRPr="00784B7D" w:rsidRDefault="00784B7D" w:rsidP="00784B7D">
      <w:pPr>
        <w:spacing w:line="276" w:lineRule="auto"/>
        <w:rPr>
          <w:rFonts w:ascii="Calibri" w:hAnsi="Calibri"/>
        </w:rPr>
      </w:pPr>
    </w:p>
    <w:p w14:paraId="795A71B7" w14:textId="6159AE13" w:rsidR="00784B7D" w:rsidRPr="00784B7D" w:rsidRDefault="00784B7D" w:rsidP="00784B7D">
      <w:pPr>
        <w:spacing w:line="276" w:lineRule="auto"/>
        <w:rPr>
          <w:rFonts w:ascii="Calibri" w:hAnsi="Calibri"/>
        </w:rPr>
      </w:pPr>
      <w:r w:rsidRPr="00784B7D">
        <w:rPr>
          <w:rFonts w:ascii="Calibri" w:hAnsi="Calibri"/>
        </w:rPr>
        <w:t>God has so many solutions to your problems, by the way. He has solutions you never even thought of. You think you have the one solution? “God, if you would just do it this way.” God</w:t>
      </w:r>
      <w:r w:rsidR="00721D51">
        <w:rPr>
          <w:rFonts w:ascii="Calibri" w:hAnsi="Calibri"/>
        </w:rPr>
        <w:t xml:space="preserve"> i</w:t>
      </w:r>
      <w:r w:rsidRPr="00784B7D">
        <w:rPr>
          <w:rFonts w:ascii="Calibri" w:hAnsi="Calibri"/>
        </w:rPr>
        <w:t xml:space="preserve">s like, “Oh, I have a trillion solutions to that. I can fix that problem this way and that way.” We just need God to act. God, just move. That's a great prayer. “God, just move. God, do something. God, I don't even know how to pray for a solution. What do you want to do, God?” I'm expecting God to act. God is my help. I'm looking forward to it. Can't wait. </w:t>
      </w:r>
    </w:p>
    <w:p w14:paraId="1DC97C15" w14:textId="77777777" w:rsidR="00784B7D" w:rsidRPr="00784B7D" w:rsidRDefault="00784B7D" w:rsidP="00784B7D">
      <w:pPr>
        <w:spacing w:line="276" w:lineRule="auto"/>
        <w:rPr>
          <w:rFonts w:ascii="Calibri" w:hAnsi="Calibri"/>
        </w:rPr>
      </w:pPr>
    </w:p>
    <w:p w14:paraId="55A9FC2E" w14:textId="77777777" w:rsidR="00784B7D" w:rsidRPr="00784B7D" w:rsidRDefault="00784B7D" w:rsidP="00784B7D">
      <w:pPr>
        <w:spacing w:line="276" w:lineRule="auto"/>
        <w:rPr>
          <w:rFonts w:ascii="Calibri" w:hAnsi="Calibri"/>
          <w:b/>
          <w:bCs/>
        </w:rPr>
      </w:pPr>
      <w:r w:rsidRPr="00784B7D">
        <w:rPr>
          <w:rFonts w:ascii="Calibri" w:hAnsi="Calibri"/>
          <w:b/>
          <w:bCs/>
        </w:rPr>
        <w:t xml:space="preserve">4. Look Up </w:t>
      </w:r>
    </w:p>
    <w:p w14:paraId="753C66A5" w14:textId="77777777" w:rsidR="00784B7D" w:rsidRPr="00784B7D" w:rsidRDefault="00784B7D" w:rsidP="00784B7D">
      <w:pPr>
        <w:spacing w:line="276" w:lineRule="auto"/>
        <w:rPr>
          <w:rFonts w:ascii="Calibri" w:hAnsi="Calibri"/>
        </w:rPr>
      </w:pPr>
    </w:p>
    <w:p w14:paraId="293AC466" w14:textId="77777777" w:rsidR="00784B7D" w:rsidRPr="00784B7D" w:rsidRDefault="00784B7D" w:rsidP="00784B7D">
      <w:pPr>
        <w:spacing w:line="276" w:lineRule="auto"/>
        <w:rPr>
          <w:rFonts w:ascii="Calibri" w:hAnsi="Calibri"/>
        </w:rPr>
      </w:pPr>
      <w:r w:rsidRPr="00784B7D">
        <w:rPr>
          <w:rFonts w:ascii="Calibri" w:hAnsi="Calibri"/>
        </w:rPr>
        <w:t>We look up by prayer and praise. There are two things here. Interestingly enough, Psalm 42 and 43 are one hymn that are written together. They are together in the Hebrew Scriptures. They are divided in the English Bible. But it’s the same line of thought. It’s the same song.</w:t>
      </w:r>
    </w:p>
    <w:p w14:paraId="4E8D4BA7" w14:textId="77777777" w:rsidR="00784B7D" w:rsidRPr="00784B7D" w:rsidRDefault="00784B7D" w:rsidP="00784B7D">
      <w:pPr>
        <w:spacing w:line="276" w:lineRule="auto"/>
        <w:rPr>
          <w:rFonts w:ascii="Calibri" w:hAnsi="Calibri"/>
        </w:rPr>
      </w:pPr>
    </w:p>
    <w:p w14:paraId="1D9C3444" w14:textId="77777777" w:rsidR="00784B7D" w:rsidRPr="00784B7D" w:rsidRDefault="00784B7D" w:rsidP="00784B7D">
      <w:pPr>
        <w:spacing w:line="276" w:lineRule="auto"/>
        <w:rPr>
          <w:rFonts w:ascii="Calibri" w:hAnsi="Calibri"/>
        </w:rPr>
      </w:pPr>
      <w:r w:rsidRPr="00784B7D">
        <w:rPr>
          <w:rFonts w:ascii="Calibri" w:hAnsi="Calibri"/>
        </w:rPr>
        <w:t>“For you are God, my only place of refuge. Why have you tossed me aside? Why must I mourn at the oppression of my enemies? Oh, send out your light and your truth—let them lead me. Let them lead me to your Temple on your holy mountain” (Psalm 43:2-3).</w:t>
      </w:r>
    </w:p>
    <w:p w14:paraId="0C8DCC14" w14:textId="77777777" w:rsidR="00784B7D" w:rsidRPr="00784B7D" w:rsidRDefault="00784B7D" w:rsidP="00784B7D">
      <w:pPr>
        <w:spacing w:line="276" w:lineRule="auto"/>
        <w:rPr>
          <w:rFonts w:ascii="Calibri" w:hAnsi="Calibri"/>
        </w:rPr>
      </w:pPr>
    </w:p>
    <w:p w14:paraId="36DAD7A9" w14:textId="5914A740" w:rsidR="00784B7D" w:rsidRPr="00784B7D" w:rsidRDefault="00784B7D" w:rsidP="00784B7D">
      <w:pPr>
        <w:spacing w:line="276" w:lineRule="auto"/>
        <w:rPr>
          <w:rFonts w:ascii="Calibri" w:hAnsi="Calibri"/>
        </w:rPr>
      </w:pPr>
      <w:r w:rsidRPr="00784B7D">
        <w:rPr>
          <w:rFonts w:ascii="Calibri" w:hAnsi="Calibri"/>
        </w:rPr>
        <w:t xml:space="preserve">We have to look up. Here's what's beautiful. In Psalm 42, the psalmist is talking about God. In Psalm 43, he's talking to God. What do you think is more powerful? He begins to talk to God. It's great that you talk about God. But we need to talk to God. In the middle of all of his discouragement – “I'm drowning, I'm thirsty, my friends are cranky telling me all this stuff.” He has reasons to be discouraged. He has reasons to be defeated. But he never stops talking to God. </w:t>
      </w:r>
    </w:p>
    <w:p w14:paraId="0490314F" w14:textId="77777777" w:rsidR="00784B7D" w:rsidRPr="00784B7D" w:rsidRDefault="00784B7D" w:rsidP="00784B7D">
      <w:pPr>
        <w:spacing w:line="276" w:lineRule="auto"/>
        <w:rPr>
          <w:rFonts w:ascii="Calibri" w:hAnsi="Calibri"/>
        </w:rPr>
      </w:pPr>
    </w:p>
    <w:p w14:paraId="2AC05F0B" w14:textId="77777777" w:rsidR="00784B7D" w:rsidRPr="00784B7D" w:rsidRDefault="00784B7D" w:rsidP="00784B7D">
      <w:pPr>
        <w:spacing w:line="276" w:lineRule="auto"/>
        <w:rPr>
          <w:rFonts w:ascii="Calibri" w:hAnsi="Calibri"/>
        </w:rPr>
      </w:pPr>
      <w:r w:rsidRPr="00784B7D">
        <w:rPr>
          <w:rFonts w:ascii="Calibri" w:hAnsi="Calibri"/>
        </w:rPr>
        <w:t xml:space="preserve">Too many people go through the waters of tribulation. Too many people start drowning. What do they do? They pull the plug on communication with God. You have to pray. If you will be a person of prayer, it will light your spiritual fire. </w:t>
      </w:r>
    </w:p>
    <w:p w14:paraId="310AFD71" w14:textId="77777777" w:rsidR="00784B7D" w:rsidRPr="00784B7D" w:rsidRDefault="00784B7D" w:rsidP="00784B7D">
      <w:pPr>
        <w:spacing w:line="276" w:lineRule="auto"/>
        <w:rPr>
          <w:rFonts w:ascii="Calibri" w:hAnsi="Calibri"/>
        </w:rPr>
      </w:pPr>
    </w:p>
    <w:p w14:paraId="0DA9A6BB" w14:textId="77777777" w:rsidR="00784B7D" w:rsidRPr="00784B7D" w:rsidRDefault="00784B7D" w:rsidP="00784B7D">
      <w:pPr>
        <w:spacing w:line="276" w:lineRule="auto"/>
        <w:rPr>
          <w:rFonts w:ascii="Calibri" w:hAnsi="Calibri"/>
        </w:rPr>
      </w:pPr>
      <w:r w:rsidRPr="00784B7D">
        <w:rPr>
          <w:rFonts w:ascii="Calibri" w:hAnsi="Calibri"/>
        </w:rPr>
        <w:t>He never stops talking to God. Don't ever stop talking to God. Don't just talk about God; talk to Him.</w:t>
      </w:r>
    </w:p>
    <w:p w14:paraId="406DFCC5" w14:textId="77777777" w:rsidR="00784B7D" w:rsidRPr="00784B7D" w:rsidRDefault="00784B7D" w:rsidP="00784B7D">
      <w:pPr>
        <w:spacing w:line="276" w:lineRule="auto"/>
        <w:rPr>
          <w:rFonts w:ascii="Calibri" w:hAnsi="Calibri"/>
        </w:rPr>
      </w:pPr>
    </w:p>
    <w:p w14:paraId="5686EB2E" w14:textId="77777777" w:rsidR="00784B7D" w:rsidRPr="00784B7D" w:rsidRDefault="00784B7D" w:rsidP="00784B7D">
      <w:pPr>
        <w:spacing w:line="276" w:lineRule="auto"/>
        <w:rPr>
          <w:rFonts w:ascii="Calibri" w:hAnsi="Calibri"/>
        </w:rPr>
      </w:pPr>
      <w:r w:rsidRPr="00784B7D">
        <w:rPr>
          <w:rFonts w:ascii="Calibri" w:hAnsi="Calibri"/>
        </w:rPr>
        <w:t xml:space="preserve">He says, “Lead me to the Temple on your holy mount.” I have to get back with the people of God. </w:t>
      </w:r>
    </w:p>
    <w:p w14:paraId="10F926D8" w14:textId="77777777" w:rsidR="00784B7D" w:rsidRPr="00784B7D" w:rsidRDefault="00784B7D" w:rsidP="00784B7D">
      <w:pPr>
        <w:spacing w:line="276" w:lineRule="auto"/>
        <w:rPr>
          <w:rFonts w:ascii="Calibri" w:hAnsi="Calibri"/>
        </w:rPr>
      </w:pPr>
    </w:p>
    <w:p w14:paraId="4153EBDC" w14:textId="77777777" w:rsidR="00784B7D" w:rsidRPr="00784B7D" w:rsidRDefault="00784B7D" w:rsidP="00784B7D">
      <w:pPr>
        <w:spacing w:line="276" w:lineRule="auto"/>
        <w:rPr>
          <w:rFonts w:ascii="Calibri" w:hAnsi="Calibri"/>
        </w:rPr>
      </w:pPr>
      <w:r w:rsidRPr="00784B7D">
        <w:rPr>
          <w:rFonts w:ascii="Calibri" w:hAnsi="Calibri"/>
        </w:rPr>
        <w:t>“Why, my soul, are you so dejected? Why are you in such turmoil? Put your hope in God, for I will still praise him, my Savior and my God” (Psalm 43:5).</w:t>
      </w:r>
    </w:p>
    <w:p w14:paraId="4B8C2406" w14:textId="77777777" w:rsidR="00784B7D" w:rsidRPr="00784B7D" w:rsidRDefault="00784B7D" w:rsidP="00784B7D">
      <w:pPr>
        <w:spacing w:line="276" w:lineRule="auto"/>
        <w:rPr>
          <w:rFonts w:ascii="Calibri" w:hAnsi="Calibri"/>
        </w:rPr>
      </w:pPr>
    </w:p>
    <w:p w14:paraId="5A4ED07F" w14:textId="77777777" w:rsidR="00784B7D" w:rsidRPr="00784B7D" w:rsidRDefault="00784B7D" w:rsidP="00784B7D">
      <w:pPr>
        <w:spacing w:line="276" w:lineRule="auto"/>
        <w:rPr>
          <w:rFonts w:ascii="Calibri" w:hAnsi="Calibri"/>
        </w:rPr>
      </w:pPr>
      <w:r w:rsidRPr="00784B7D">
        <w:rPr>
          <w:rFonts w:ascii="Calibri" w:hAnsi="Calibri"/>
        </w:rPr>
        <w:t xml:space="preserve">That’s praise. He says, “I'm going to praise God.” I need to get back to the house of worship so I can praise Him. </w:t>
      </w:r>
    </w:p>
    <w:p w14:paraId="1CA17B92" w14:textId="77777777" w:rsidR="00784B7D" w:rsidRPr="00784B7D" w:rsidRDefault="00784B7D" w:rsidP="00784B7D">
      <w:pPr>
        <w:spacing w:line="276" w:lineRule="auto"/>
        <w:rPr>
          <w:rFonts w:ascii="Calibri" w:hAnsi="Calibri"/>
        </w:rPr>
      </w:pPr>
    </w:p>
    <w:p w14:paraId="7A0E44EF" w14:textId="77777777" w:rsidR="00784B7D" w:rsidRPr="00784B7D" w:rsidRDefault="00784B7D" w:rsidP="00784B7D">
      <w:pPr>
        <w:spacing w:line="276" w:lineRule="auto"/>
        <w:rPr>
          <w:rFonts w:ascii="Calibri" w:hAnsi="Calibri"/>
        </w:rPr>
      </w:pPr>
      <w:r w:rsidRPr="00784B7D">
        <w:rPr>
          <w:rFonts w:ascii="Calibri" w:hAnsi="Calibri"/>
        </w:rPr>
        <w:t xml:space="preserve">We've got so many opportunities for you this coming year to grow spiritually. I would encourage you, come get involved in a home group, a Connect group here at the church. Come to the growth track. Come to the membership class. Come to the men's ministry, the women's ministry. There are all kinds of opportunities for spiritual growth. When you're in the house of God, you're going to be blessed. Your passion is going to do like this </w:t>
      </w:r>
      <w:r w:rsidRPr="00784B7D">
        <w:rPr>
          <w:rFonts w:ascii="Calibri" w:hAnsi="Calibri"/>
          <w:i/>
          <w:iCs/>
        </w:rPr>
        <w:t xml:space="preserve">[Pastor lifts thumb up higher and higher] </w:t>
      </w:r>
      <w:r w:rsidRPr="00784B7D">
        <w:rPr>
          <w:rFonts w:ascii="Calibri" w:hAnsi="Calibri"/>
        </w:rPr>
        <w:t xml:space="preserve">over and over. </w:t>
      </w:r>
    </w:p>
    <w:p w14:paraId="10778E2C" w14:textId="77777777" w:rsidR="00784B7D" w:rsidRPr="00784B7D" w:rsidRDefault="00784B7D" w:rsidP="00784B7D">
      <w:pPr>
        <w:spacing w:line="276" w:lineRule="auto"/>
        <w:rPr>
          <w:rFonts w:ascii="Calibri" w:hAnsi="Calibri"/>
        </w:rPr>
      </w:pPr>
    </w:p>
    <w:p w14:paraId="5595DF83" w14:textId="445801F1" w:rsidR="00784B7D" w:rsidRPr="00784B7D" w:rsidRDefault="00784B7D" w:rsidP="00784B7D">
      <w:pPr>
        <w:spacing w:line="276" w:lineRule="auto"/>
        <w:rPr>
          <w:rFonts w:ascii="Calibri" w:hAnsi="Calibri"/>
        </w:rPr>
      </w:pPr>
      <w:r w:rsidRPr="00784B7D">
        <w:rPr>
          <w:rFonts w:ascii="Calibri" w:hAnsi="Calibri"/>
        </w:rPr>
        <w:t xml:space="preserve">He says, “I have to get back to the Temple.” The </w:t>
      </w:r>
      <w:r w:rsidR="00EF4A63">
        <w:rPr>
          <w:rFonts w:ascii="Calibri" w:hAnsi="Calibri"/>
        </w:rPr>
        <w:t>T</w:t>
      </w:r>
      <w:r w:rsidRPr="00784B7D">
        <w:rPr>
          <w:rFonts w:ascii="Calibri" w:hAnsi="Calibri"/>
        </w:rPr>
        <w:t xml:space="preserve">emple is the place of worship. That's the place of encouragement. We need to be in the house of God. </w:t>
      </w:r>
    </w:p>
    <w:p w14:paraId="71AC80E6" w14:textId="77777777" w:rsidR="00784B7D" w:rsidRPr="00784B7D" w:rsidRDefault="00784B7D" w:rsidP="00784B7D">
      <w:pPr>
        <w:spacing w:line="276" w:lineRule="auto"/>
        <w:rPr>
          <w:rFonts w:ascii="Calibri" w:hAnsi="Calibri"/>
        </w:rPr>
      </w:pPr>
    </w:p>
    <w:p w14:paraId="01D9EF5F" w14:textId="77777777" w:rsidR="00784B7D" w:rsidRPr="00784B7D" w:rsidRDefault="00784B7D" w:rsidP="00784B7D">
      <w:pPr>
        <w:spacing w:line="276" w:lineRule="auto"/>
        <w:rPr>
          <w:rFonts w:ascii="Calibri" w:hAnsi="Calibri"/>
        </w:rPr>
      </w:pPr>
      <w:r w:rsidRPr="00784B7D">
        <w:rPr>
          <w:rFonts w:ascii="Calibri" w:hAnsi="Calibri"/>
        </w:rPr>
        <w:t>He says, “But I'm going to praise you”. I love this passage because the psalmist is making the commitment that he's going to praise. It's a defined decision. “I will praise Him.” All this bad stuff has happened to me, but I'm going to praise Him anyway. I'm going to praise God when I don't feel it. I'm going to praise God when I'm confused. I'm going to praise God when I don't know what's going on. I'm going to keep praising Him. I'm going to own it. I'm going to quit making excuses. This is not just an idea or a suggestion. It's a commitment. He says, “I will praise Him.”</w:t>
      </w:r>
    </w:p>
    <w:p w14:paraId="20C0ADB6" w14:textId="77777777" w:rsidR="00784B7D" w:rsidRPr="00784B7D" w:rsidRDefault="00784B7D" w:rsidP="00784B7D">
      <w:pPr>
        <w:spacing w:line="276" w:lineRule="auto"/>
        <w:rPr>
          <w:rFonts w:ascii="Calibri" w:hAnsi="Calibri"/>
        </w:rPr>
      </w:pPr>
    </w:p>
    <w:p w14:paraId="1AD4DA51" w14:textId="77777777" w:rsidR="00784B7D" w:rsidRPr="00784B7D" w:rsidRDefault="00784B7D" w:rsidP="00784B7D">
      <w:pPr>
        <w:spacing w:line="276" w:lineRule="auto"/>
        <w:rPr>
          <w:rFonts w:ascii="Calibri" w:hAnsi="Calibri"/>
        </w:rPr>
      </w:pPr>
      <w:r w:rsidRPr="00784B7D">
        <w:rPr>
          <w:rFonts w:ascii="Calibri" w:hAnsi="Calibri"/>
        </w:rPr>
        <w:t xml:space="preserve">He speaks to his own soul. He talks to God in Psalm 43:1-2, but in Psalm 43:5, he says, “Why, my soul, are you so dejected?” He talks to himself. </w:t>
      </w:r>
    </w:p>
    <w:p w14:paraId="72C80C92" w14:textId="77777777" w:rsidR="00784B7D" w:rsidRPr="00784B7D" w:rsidRDefault="00784B7D" w:rsidP="00784B7D">
      <w:pPr>
        <w:spacing w:line="276" w:lineRule="auto"/>
        <w:rPr>
          <w:rFonts w:ascii="Calibri" w:hAnsi="Calibri"/>
        </w:rPr>
      </w:pPr>
    </w:p>
    <w:p w14:paraId="7F973140" w14:textId="77777777" w:rsidR="00784B7D" w:rsidRPr="00784B7D" w:rsidRDefault="00784B7D" w:rsidP="00784B7D">
      <w:pPr>
        <w:spacing w:line="276" w:lineRule="auto"/>
        <w:rPr>
          <w:rFonts w:ascii="Calibri" w:hAnsi="Calibri"/>
        </w:rPr>
      </w:pPr>
      <w:r w:rsidRPr="00784B7D">
        <w:rPr>
          <w:rFonts w:ascii="Calibri" w:hAnsi="Calibri"/>
        </w:rPr>
        <w:t xml:space="preserve">Do you ever talk to yourself? Who has great conversations with themselves? You can admit it. I love to talk to myself. I preach some great sermons to myself. If you're going to be spiritually passionate, you have to preach to yourself. </w:t>
      </w:r>
    </w:p>
    <w:p w14:paraId="664959F6" w14:textId="77777777" w:rsidR="00784B7D" w:rsidRPr="00784B7D" w:rsidRDefault="00784B7D" w:rsidP="00784B7D">
      <w:pPr>
        <w:spacing w:line="276" w:lineRule="auto"/>
        <w:rPr>
          <w:rFonts w:ascii="Calibri" w:hAnsi="Calibri"/>
        </w:rPr>
      </w:pPr>
    </w:p>
    <w:p w14:paraId="270D19FF" w14:textId="77777777" w:rsidR="00784B7D" w:rsidRPr="00784B7D" w:rsidRDefault="00784B7D" w:rsidP="00784B7D">
      <w:pPr>
        <w:spacing w:line="276" w:lineRule="auto"/>
        <w:rPr>
          <w:rFonts w:ascii="Calibri" w:hAnsi="Calibri"/>
        </w:rPr>
      </w:pPr>
      <w:r w:rsidRPr="00784B7D">
        <w:rPr>
          <w:rFonts w:ascii="Calibri" w:hAnsi="Calibri"/>
        </w:rPr>
        <w:t xml:space="preserve">Let me tell you how to preach yourself. Point the finger. </w:t>
      </w:r>
      <w:r w:rsidRPr="00784B7D">
        <w:rPr>
          <w:rFonts w:ascii="Calibri" w:hAnsi="Calibri"/>
          <w:i/>
          <w:iCs/>
        </w:rPr>
        <w:t xml:space="preserve">[Pastor points index finger forward.] </w:t>
      </w:r>
      <w:r w:rsidRPr="00784B7D">
        <w:rPr>
          <w:rFonts w:ascii="Calibri" w:hAnsi="Calibri"/>
        </w:rPr>
        <w:t xml:space="preserve">This is a great nonverbal gesture. If I'm trying to really get you going, I bring out the finger. It’s powerful. Get in the mirror in the morning, with whatever you're preaching to yourself and start pointing the finger. If you want to really get it, go and stomp the foot </w:t>
      </w:r>
      <w:r w:rsidRPr="00784B7D">
        <w:rPr>
          <w:rFonts w:ascii="Calibri" w:hAnsi="Calibri"/>
          <w:i/>
          <w:iCs/>
        </w:rPr>
        <w:t>[Pastor lifts his knee and stomps his foot]</w:t>
      </w:r>
      <w:r w:rsidRPr="00784B7D">
        <w:rPr>
          <w:rFonts w:ascii="Calibri" w:hAnsi="Calibri"/>
        </w:rPr>
        <w:t xml:space="preserve">. That's a great preacher move right there. The foot stomp. I practice on that. Point the finger. Stomp the foot. </w:t>
      </w:r>
    </w:p>
    <w:p w14:paraId="3CAB0721" w14:textId="77777777" w:rsidR="00784B7D" w:rsidRPr="00784B7D" w:rsidRDefault="00784B7D" w:rsidP="00784B7D">
      <w:pPr>
        <w:spacing w:line="276" w:lineRule="auto"/>
        <w:rPr>
          <w:rFonts w:ascii="Calibri" w:hAnsi="Calibri"/>
        </w:rPr>
      </w:pPr>
    </w:p>
    <w:p w14:paraId="083D5F5F" w14:textId="77777777" w:rsidR="00784B7D" w:rsidRPr="00784B7D" w:rsidRDefault="00784B7D" w:rsidP="00784B7D">
      <w:pPr>
        <w:spacing w:line="276" w:lineRule="auto"/>
        <w:rPr>
          <w:rFonts w:ascii="Calibri" w:hAnsi="Calibri"/>
        </w:rPr>
      </w:pPr>
      <w:r w:rsidRPr="00784B7D">
        <w:rPr>
          <w:rFonts w:ascii="Calibri" w:hAnsi="Calibri"/>
        </w:rPr>
        <w:t xml:space="preserve">I grew up in a church where we had a big wooden pulpit and our pastor would bang on it. It would make this holy thud. It was awesome. It was like God had just spoken. </w:t>
      </w:r>
    </w:p>
    <w:p w14:paraId="358085F2" w14:textId="77777777" w:rsidR="00784B7D" w:rsidRPr="00784B7D" w:rsidRDefault="00784B7D" w:rsidP="00784B7D">
      <w:pPr>
        <w:spacing w:line="276" w:lineRule="auto"/>
        <w:rPr>
          <w:rFonts w:ascii="Calibri" w:hAnsi="Calibri"/>
        </w:rPr>
      </w:pPr>
    </w:p>
    <w:p w14:paraId="1E9F64DD" w14:textId="77777777" w:rsidR="00784B7D" w:rsidRPr="00784B7D" w:rsidRDefault="00784B7D" w:rsidP="00784B7D">
      <w:pPr>
        <w:spacing w:line="276" w:lineRule="auto"/>
        <w:rPr>
          <w:rFonts w:ascii="Calibri" w:hAnsi="Calibri"/>
        </w:rPr>
      </w:pPr>
      <w:r w:rsidRPr="00784B7D">
        <w:rPr>
          <w:rFonts w:ascii="Calibri" w:hAnsi="Calibri"/>
        </w:rPr>
        <w:t xml:space="preserve">When you’re getting ready in the morning, bang on something. Preach to yourself. You’ve got to preach a great message. </w:t>
      </w:r>
    </w:p>
    <w:p w14:paraId="63ED44DB" w14:textId="77777777" w:rsidR="00784B7D" w:rsidRPr="00784B7D" w:rsidRDefault="00784B7D" w:rsidP="00784B7D">
      <w:pPr>
        <w:spacing w:line="276" w:lineRule="auto"/>
        <w:rPr>
          <w:rFonts w:ascii="Calibri" w:hAnsi="Calibri"/>
        </w:rPr>
      </w:pPr>
    </w:p>
    <w:p w14:paraId="207765D8" w14:textId="2C5A6B67" w:rsidR="00784B7D" w:rsidRPr="00784B7D" w:rsidRDefault="00784B7D" w:rsidP="00784B7D">
      <w:pPr>
        <w:spacing w:line="276" w:lineRule="auto"/>
        <w:rPr>
          <w:rFonts w:ascii="Calibri" w:hAnsi="Calibri"/>
        </w:rPr>
      </w:pPr>
      <w:r w:rsidRPr="00784B7D">
        <w:rPr>
          <w:rFonts w:ascii="Calibri" w:hAnsi="Calibri"/>
        </w:rPr>
        <w:t xml:space="preserve">Every week, I work really hard to preach a great sermon to you. By the way, I hope you enjoy my sermons. </w:t>
      </w:r>
      <w:r w:rsidRPr="00784B7D">
        <w:rPr>
          <w:rFonts w:ascii="Calibri" w:hAnsi="Calibri"/>
          <w:i/>
          <w:iCs/>
        </w:rPr>
        <w:t xml:space="preserve">[Congregation claps.] </w:t>
      </w:r>
      <w:r w:rsidRPr="00784B7D">
        <w:rPr>
          <w:rFonts w:ascii="Calibri" w:hAnsi="Calibri"/>
        </w:rPr>
        <w:t>Thank you very much. But I have to study. I pray, I study, I meditate, I think, I research, I talk to other people, and then I run it by Gena. That's the big filter</w:t>
      </w:r>
      <w:r w:rsidR="00EF4A63">
        <w:rPr>
          <w:rFonts w:ascii="Calibri" w:hAnsi="Calibri"/>
        </w:rPr>
        <w:t>,</w:t>
      </w:r>
      <w:r w:rsidRPr="00784B7D">
        <w:rPr>
          <w:rFonts w:ascii="Calibri" w:hAnsi="Calibri"/>
        </w:rPr>
        <w:t xml:space="preserve"> because sometimes I get in trouble when I don't run it by Gena. The Holy Ghost speaks through the word and then my wife. </w:t>
      </w:r>
    </w:p>
    <w:p w14:paraId="1F8AD29B" w14:textId="77777777" w:rsidR="00784B7D" w:rsidRPr="00784B7D" w:rsidRDefault="00784B7D" w:rsidP="00784B7D">
      <w:pPr>
        <w:spacing w:line="276" w:lineRule="auto"/>
        <w:rPr>
          <w:rFonts w:ascii="Calibri" w:hAnsi="Calibri"/>
        </w:rPr>
      </w:pPr>
    </w:p>
    <w:p w14:paraId="2BBE548F" w14:textId="0C9A55CC" w:rsidR="00784B7D" w:rsidRPr="00784B7D" w:rsidRDefault="00784B7D" w:rsidP="00784B7D">
      <w:pPr>
        <w:spacing w:line="276" w:lineRule="auto"/>
        <w:rPr>
          <w:rFonts w:ascii="Calibri" w:hAnsi="Calibri"/>
        </w:rPr>
      </w:pPr>
      <w:r w:rsidRPr="00784B7D">
        <w:rPr>
          <w:rFonts w:ascii="Calibri" w:hAnsi="Calibri"/>
        </w:rPr>
        <w:t>But a great message has to be well crafted. If I just literally came up here and opened the Bible and started talking to you, you would leave and be like, “What was that?” I love the Bible and maybe some guys can do that, but I think a great message has to be crafted. It</w:t>
      </w:r>
      <w:r w:rsidR="00EF4A63">
        <w:rPr>
          <w:rFonts w:ascii="Calibri" w:hAnsi="Calibri"/>
        </w:rPr>
        <w:t xml:space="preserve"> has </w:t>
      </w:r>
      <w:r w:rsidRPr="00784B7D">
        <w:rPr>
          <w:rFonts w:ascii="Calibri" w:hAnsi="Calibri"/>
        </w:rPr>
        <w:t>to be thought through. It</w:t>
      </w:r>
      <w:r w:rsidR="00EF4A63">
        <w:rPr>
          <w:rFonts w:ascii="Calibri" w:hAnsi="Calibri"/>
        </w:rPr>
        <w:t xml:space="preserve"> has</w:t>
      </w:r>
      <w:r w:rsidRPr="00784B7D">
        <w:rPr>
          <w:rFonts w:ascii="Calibri" w:hAnsi="Calibri"/>
        </w:rPr>
        <w:t xml:space="preserve"> to be organized. It</w:t>
      </w:r>
      <w:r w:rsidR="00EF4A63">
        <w:rPr>
          <w:rFonts w:ascii="Calibri" w:hAnsi="Calibri"/>
        </w:rPr>
        <w:t xml:space="preserve"> has</w:t>
      </w:r>
      <w:r w:rsidRPr="00784B7D">
        <w:rPr>
          <w:rFonts w:ascii="Calibri" w:hAnsi="Calibri"/>
        </w:rPr>
        <w:t xml:space="preserve"> to be premeditated in a way. The message that you preach to yourself has to be crafted. </w:t>
      </w:r>
    </w:p>
    <w:p w14:paraId="3FBEBA08" w14:textId="77777777" w:rsidR="00784B7D" w:rsidRPr="00784B7D" w:rsidRDefault="00784B7D" w:rsidP="00784B7D">
      <w:pPr>
        <w:spacing w:line="276" w:lineRule="auto"/>
        <w:rPr>
          <w:rFonts w:ascii="Calibri" w:hAnsi="Calibri"/>
        </w:rPr>
      </w:pPr>
    </w:p>
    <w:p w14:paraId="12F394B5" w14:textId="77777777" w:rsidR="00784B7D" w:rsidRPr="00784B7D" w:rsidRDefault="00784B7D" w:rsidP="00784B7D">
      <w:pPr>
        <w:spacing w:line="276" w:lineRule="auto"/>
        <w:rPr>
          <w:rFonts w:ascii="Calibri" w:hAnsi="Calibri"/>
        </w:rPr>
      </w:pPr>
      <w:r w:rsidRPr="00784B7D">
        <w:rPr>
          <w:rFonts w:ascii="Calibri" w:hAnsi="Calibri"/>
        </w:rPr>
        <w:t xml:space="preserve">What's your message this year? What are you telling yourself? Is it “if God is for me, then who can be against me?” </w:t>
      </w:r>
    </w:p>
    <w:p w14:paraId="259CA864" w14:textId="77777777" w:rsidR="00784B7D" w:rsidRPr="00784B7D" w:rsidRDefault="00784B7D" w:rsidP="00784B7D">
      <w:pPr>
        <w:spacing w:line="276" w:lineRule="auto"/>
        <w:rPr>
          <w:rFonts w:ascii="Calibri" w:hAnsi="Calibri"/>
        </w:rPr>
      </w:pPr>
    </w:p>
    <w:p w14:paraId="05F4C67E" w14:textId="3AC7981D" w:rsidR="00784B7D" w:rsidRPr="00784B7D" w:rsidRDefault="00784B7D" w:rsidP="00784B7D">
      <w:pPr>
        <w:spacing w:line="276" w:lineRule="auto"/>
        <w:rPr>
          <w:rFonts w:ascii="Calibri" w:hAnsi="Calibri"/>
        </w:rPr>
      </w:pPr>
      <w:r w:rsidRPr="00784B7D">
        <w:rPr>
          <w:rFonts w:ascii="Calibri" w:hAnsi="Calibri"/>
        </w:rPr>
        <w:t>I'll tell you one of my meditations. I've been thinking about one of the Old Testament passages I love dearly</w:t>
      </w:r>
      <w:r w:rsidR="00EF4A63">
        <w:rPr>
          <w:rFonts w:ascii="Calibri" w:hAnsi="Calibri"/>
        </w:rPr>
        <w:t xml:space="preserve"> –</w:t>
      </w:r>
      <w:r w:rsidRPr="00784B7D">
        <w:rPr>
          <w:rFonts w:ascii="Calibri" w:hAnsi="Calibri"/>
        </w:rPr>
        <w:t xml:space="preserve"> “Do not despise the day of small beginnings.” Our church is a small church, but it's growing. God has some really big things in store for Edge Church. Don’t look down on the day of small beginnings. I love the small. There are some great things about it. But this is just the beginning of what God is about to do in our church. Do you believe it today? Don't despise the day of small beginnings. Small can be exciting because small is where everything has to start. Things start small, but they mature, they grow. </w:t>
      </w:r>
    </w:p>
    <w:p w14:paraId="1A6F922A" w14:textId="77777777" w:rsidR="00784B7D" w:rsidRPr="00784B7D" w:rsidRDefault="00784B7D" w:rsidP="00784B7D">
      <w:pPr>
        <w:spacing w:line="276" w:lineRule="auto"/>
        <w:rPr>
          <w:rFonts w:ascii="Calibri" w:hAnsi="Calibri"/>
        </w:rPr>
      </w:pPr>
    </w:p>
    <w:p w14:paraId="45470630" w14:textId="2C39CE18" w:rsidR="00784B7D" w:rsidRPr="00784B7D" w:rsidRDefault="00784B7D" w:rsidP="00784B7D">
      <w:pPr>
        <w:spacing w:line="276" w:lineRule="auto"/>
        <w:rPr>
          <w:rFonts w:ascii="Calibri" w:hAnsi="Calibri"/>
        </w:rPr>
      </w:pPr>
      <w:r w:rsidRPr="00784B7D">
        <w:rPr>
          <w:rFonts w:ascii="Calibri" w:hAnsi="Calibri"/>
        </w:rPr>
        <w:lastRenderedPageBreak/>
        <w:t>What are you preaching to yourself? Is the message, “I'm going to fail. I'm going to screw up again. I'm afraid. Nothing ever goes right in my life”</w:t>
      </w:r>
      <w:r w:rsidR="00EF4A63">
        <w:rPr>
          <w:rFonts w:ascii="Calibri" w:hAnsi="Calibri"/>
        </w:rPr>
        <w:t>?</w:t>
      </w:r>
      <w:r w:rsidRPr="00784B7D">
        <w:rPr>
          <w:rFonts w:ascii="Calibri" w:hAnsi="Calibri"/>
        </w:rPr>
        <w:t xml:space="preserve"> If those are the sermons that you're preaching to yourself</w:t>
      </w:r>
      <w:r w:rsidR="00EF4A63">
        <w:rPr>
          <w:rFonts w:ascii="Calibri" w:hAnsi="Calibri"/>
        </w:rPr>
        <w:t xml:space="preserve"> with the </w:t>
      </w:r>
      <w:r w:rsidRPr="00784B7D">
        <w:rPr>
          <w:rFonts w:ascii="Calibri" w:hAnsi="Calibri"/>
        </w:rPr>
        <w:t>finger, foot, bangin</w:t>
      </w:r>
      <w:r w:rsidR="00EF4A63">
        <w:rPr>
          <w:rFonts w:ascii="Calibri" w:hAnsi="Calibri"/>
        </w:rPr>
        <w:t xml:space="preserve">g, </w:t>
      </w:r>
      <w:r w:rsidRPr="00784B7D">
        <w:rPr>
          <w:rFonts w:ascii="Calibri" w:hAnsi="Calibri"/>
        </w:rPr>
        <w:t xml:space="preserve">you will never have passion. </w:t>
      </w:r>
      <w:r w:rsidR="00EF4A63">
        <w:rPr>
          <w:rFonts w:ascii="Calibri" w:hAnsi="Calibri"/>
        </w:rPr>
        <w:t>You b</w:t>
      </w:r>
      <w:r w:rsidRPr="00784B7D">
        <w:rPr>
          <w:rFonts w:ascii="Calibri" w:hAnsi="Calibri"/>
        </w:rPr>
        <w:t xml:space="preserve">egin to let the word take root in your heart and in your life. I'm not the preacher you listen to the most. The preacher you listen to the most is you. You listen to yourself ten times more than you listen to me. You have to preach to yourself. </w:t>
      </w:r>
    </w:p>
    <w:p w14:paraId="50C52A5D" w14:textId="77777777" w:rsidR="00784B7D" w:rsidRPr="00784B7D" w:rsidRDefault="00784B7D" w:rsidP="00784B7D">
      <w:pPr>
        <w:spacing w:line="276" w:lineRule="auto"/>
        <w:rPr>
          <w:rFonts w:ascii="Calibri" w:hAnsi="Calibri"/>
        </w:rPr>
      </w:pPr>
    </w:p>
    <w:p w14:paraId="36F72434" w14:textId="77777777" w:rsidR="00784B7D" w:rsidRPr="00784B7D" w:rsidRDefault="00784B7D" w:rsidP="00784B7D">
      <w:pPr>
        <w:spacing w:line="276" w:lineRule="auto"/>
        <w:rPr>
          <w:rFonts w:ascii="Calibri" w:hAnsi="Calibri"/>
        </w:rPr>
      </w:pPr>
      <w:r w:rsidRPr="00784B7D">
        <w:rPr>
          <w:rFonts w:ascii="Calibri" w:hAnsi="Calibri"/>
        </w:rPr>
        <w:t xml:space="preserve">This is what the psalmist is saying. He's saying, “Why, my soul, are you so dejected?” In other words, let me talk to myself a little bit here. “What's wrong with me?” looking in the mirror, pointing the finger banging on the pulpit, stomping his foot, all that. Self-talk. We need to preach to ourselves. </w:t>
      </w:r>
    </w:p>
    <w:p w14:paraId="4234A061" w14:textId="77777777" w:rsidR="00784B7D" w:rsidRPr="00784B7D" w:rsidRDefault="00784B7D" w:rsidP="00784B7D">
      <w:pPr>
        <w:spacing w:line="276" w:lineRule="auto"/>
        <w:rPr>
          <w:rFonts w:ascii="Calibri" w:hAnsi="Calibri"/>
        </w:rPr>
      </w:pPr>
    </w:p>
    <w:p w14:paraId="77F979A2" w14:textId="77777777" w:rsidR="00784B7D" w:rsidRPr="00784B7D" w:rsidRDefault="00784B7D" w:rsidP="00784B7D">
      <w:pPr>
        <w:spacing w:line="276" w:lineRule="auto"/>
        <w:rPr>
          <w:rFonts w:ascii="Calibri" w:hAnsi="Calibri"/>
        </w:rPr>
      </w:pPr>
      <w:r w:rsidRPr="00784B7D">
        <w:rPr>
          <w:rFonts w:ascii="Calibri" w:hAnsi="Calibri"/>
        </w:rPr>
        <w:t xml:space="preserve">“The Lord is fighting for you, you need only to be still” (Exodus 14:1). </w:t>
      </w:r>
    </w:p>
    <w:p w14:paraId="38BC383C" w14:textId="77777777" w:rsidR="00784B7D" w:rsidRPr="00784B7D" w:rsidRDefault="00784B7D" w:rsidP="00784B7D">
      <w:pPr>
        <w:spacing w:line="276" w:lineRule="auto"/>
        <w:rPr>
          <w:rFonts w:ascii="Calibri" w:hAnsi="Calibri"/>
        </w:rPr>
      </w:pPr>
    </w:p>
    <w:p w14:paraId="27C61D5B" w14:textId="77777777" w:rsidR="00784B7D" w:rsidRPr="00784B7D" w:rsidRDefault="00784B7D" w:rsidP="00784B7D">
      <w:pPr>
        <w:spacing w:line="276" w:lineRule="auto"/>
        <w:rPr>
          <w:rFonts w:ascii="Calibri" w:hAnsi="Calibri"/>
        </w:rPr>
      </w:pPr>
      <w:r w:rsidRPr="00784B7D">
        <w:rPr>
          <w:rFonts w:ascii="Calibri" w:hAnsi="Calibri"/>
        </w:rPr>
        <w:t>Some of you need to know today, God is your greatest advocate. God is in your corner. God is for you. God is with you. You need only to be still. Sometimes God says, “You have to run the race that is set before you.” Sometimes God says, “You need to be still and sit in the corner.”</w:t>
      </w:r>
    </w:p>
    <w:p w14:paraId="7660F170" w14:textId="77777777" w:rsidR="00784B7D" w:rsidRPr="00784B7D" w:rsidRDefault="00784B7D" w:rsidP="00784B7D">
      <w:pPr>
        <w:spacing w:line="276" w:lineRule="auto"/>
        <w:rPr>
          <w:rFonts w:ascii="Calibri" w:hAnsi="Calibri"/>
        </w:rPr>
      </w:pPr>
    </w:p>
    <w:p w14:paraId="001B5D89" w14:textId="77777777" w:rsidR="00784B7D" w:rsidRPr="00784B7D" w:rsidRDefault="00784B7D" w:rsidP="00784B7D">
      <w:pPr>
        <w:spacing w:line="276" w:lineRule="auto"/>
        <w:rPr>
          <w:rFonts w:ascii="Calibri" w:hAnsi="Calibri"/>
        </w:rPr>
      </w:pPr>
      <w:r w:rsidRPr="00784B7D">
        <w:rPr>
          <w:rFonts w:ascii="Calibri" w:hAnsi="Calibri"/>
        </w:rPr>
        <w:t>He says, “I feel dejected. But even though I feel dejected, I'm going to praise Him. I can't live in the past. I have to look up.”</w:t>
      </w:r>
    </w:p>
    <w:p w14:paraId="34E01062" w14:textId="77777777" w:rsidR="00784B7D" w:rsidRPr="00784B7D" w:rsidRDefault="00784B7D" w:rsidP="00784B7D">
      <w:pPr>
        <w:spacing w:line="276" w:lineRule="auto"/>
        <w:rPr>
          <w:rFonts w:ascii="Calibri" w:hAnsi="Calibri"/>
        </w:rPr>
      </w:pPr>
    </w:p>
    <w:p w14:paraId="12E1619D" w14:textId="77777777" w:rsidR="00784B7D" w:rsidRPr="00784B7D" w:rsidRDefault="00784B7D" w:rsidP="00784B7D">
      <w:pPr>
        <w:spacing w:line="276" w:lineRule="auto"/>
        <w:rPr>
          <w:rFonts w:ascii="Calibri" w:hAnsi="Calibri"/>
        </w:rPr>
      </w:pPr>
      <w:r w:rsidRPr="00784B7D">
        <w:rPr>
          <w:rFonts w:ascii="Calibri" w:hAnsi="Calibri"/>
        </w:rPr>
        <w:t xml:space="preserve">Too many people are looking down. When you're looking down, you're not looking up in prayer and praise. Let's stop looking down at all our problems. Let's start looking up and giving Him prayer and praise. </w:t>
      </w:r>
    </w:p>
    <w:p w14:paraId="6B6A7603" w14:textId="77777777" w:rsidR="00784B7D" w:rsidRPr="00784B7D" w:rsidRDefault="00784B7D" w:rsidP="00784B7D">
      <w:pPr>
        <w:spacing w:line="276" w:lineRule="auto"/>
        <w:rPr>
          <w:rFonts w:ascii="Calibri" w:hAnsi="Calibri"/>
        </w:rPr>
      </w:pPr>
    </w:p>
    <w:p w14:paraId="6E3E30D9" w14:textId="40A4427D" w:rsidR="00784B7D" w:rsidRPr="00784B7D" w:rsidRDefault="00784B7D" w:rsidP="00784B7D">
      <w:pPr>
        <w:spacing w:line="276" w:lineRule="auto"/>
        <w:rPr>
          <w:rFonts w:ascii="Calibri" w:hAnsi="Calibri"/>
        </w:rPr>
      </w:pPr>
      <w:r w:rsidRPr="00784B7D">
        <w:rPr>
          <w:rFonts w:ascii="Calibri" w:hAnsi="Calibri"/>
        </w:rPr>
        <w:t>Jesus got down when He cried, “My God, my God, why have you forsaken me?” on the cross. Jesus got discouraged. He had to put up with the twelve disciples, for crying out loud. Judas was kissing him on the lip</w:t>
      </w:r>
      <w:r w:rsidR="00EF4A63">
        <w:rPr>
          <w:rFonts w:ascii="Calibri" w:hAnsi="Calibri"/>
        </w:rPr>
        <w:t>s</w:t>
      </w:r>
      <w:r w:rsidRPr="00784B7D">
        <w:rPr>
          <w:rFonts w:ascii="Calibri" w:hAnsi="Calibri"/>
        </w:rPr>
        <w:t xml:space="preserve"> and then stabbing Him in the back. You’d be frustrated too. But three days later, He rose from the grave. We wouldn't have the gospel </w:t>
      </w:r>
      <w:proofErr w:type="spellStart"/>
      <w:r w:rsidRPr="00784B7D">
        <w:rPr>
          <w:rFonts w:ascii="Calibri" w:hAnsi="Calibri"/>
        </w:rPr>
        <w:t>if</w:t>
      </w:r>
      <w:proofErr w:type="spellEnd"/>
      <w:r w:rsidRPr="00784B7D">
        <w:rPr>
          <w:rFonts w:ascii="Calibri" w:hAnsi="Calibri"/>
        </w:rPr>
        <w:t xml:space="preserve"> Jesus didn't die. You can't rise again if you haven't been dead.</w:t>
      </w:r>
    </w:p>
    <w:p w14:paraId="62E4D410" w14:textId="77777777" w:rsidR="00784B7D" w:rsidRPr="00784B7D" w:rsidRDefault="00784B7D" w:rsidP="00784B7D">
      <w:pPr>
        <w:spacing w:line="276" w:lineRule="auto"/>
        <w:rPr>
          <w:rFonts w:ascii="Calibri" w:hAnsi="Calibri"/>
        </w:rPr>
      </w:pPr>
    </w:p>
    <w:p w14:paraId="7FA864EB" w14:textId="77777777" w:rsidR="00784B7D" w:rsidRPr="00784B7D" w:rsidRDefault="00784B7D" w:rsidP="00784B7D">
      <w:pPr>
        <w:spacing w:line="276" w:lineRule="auto"/>
        <w:rPr>
          <w:rFonts w:ascii="Calibri" w:hAnsi="Calibri"/>
        </w:rPr>
      </w:pPr>
      <w:r w:rsidRPr="00784B7D">
        <w:rPr>
          <w:rFonts w:ascii="Calibri" w:hAnsi="Calibri"/>
        </w:rPr>
        <w:t>We’ve got to get our eyes on the Lord.</w:t>
      </w:r>
    </w:p>
    <w:p w14:paraId="7A3475EA" w14:textId="77777777" w:rsidR="00784B7D" w:rsidRPr="00784B7D" w:rsidRDefault="00784B7D" w:rsidP="00784B7D">
      <w:pPr>
        <w:spacing w:line="276" w:lineRule="auto"/>
        <w:rPr>
          <w:rFonts w:ascii="Calibri" w:hAnsi="Calibri"/>
        </w:rPr>
      </w:pPr>
    </w:p>
    <w:p w14:paraId="499C9D99" w14:textId="77777777" w:rsidR="00784B7D" w:rsidRPr="00784B7D" w:rsidRDefault="00784B7D" w:rsidP="00784B7D">
      <w:pPr>
        <w:spacing w:line="276" w:lineRule="auto"/>
        <w:rPr>
          <w:rFonts w:ascii="Calibri" w:hAnsi="Calibri"/>
        </w:rPr>
      </w:pPr>
      <w:r w:rsidRPr="00784B7D">
        <w:rPr>
          <w:rFonts w:ascii="Calibri" w:hAnsi="Calibri"/>
        </w:rPr>
        <w:t xml:space="preserve">I was talking with somebody last week about hypocrites in the church (not in our church, but just in general). He was like, “I know somebody who doesn’t want to come to church because they feel like people are hypocritical in the church.” I was like, “We're all hypocrites. Absolutely. </w:t>
      </w:r>
      <w:r w:rsidRPr="00784B7D">
        <w:rPr>
          <w:rFonts w:ascii="Calibri" w:hAnsi="Calibri"/>
        </w:rPr>
        <w:lastRenderedPageBreak/>
        <w:t xml:space="preserve">Every one of us. People in the church and outside the church.” We’ve got room for lots more hypocrites, by the way. We have lots of chairs over here in this section. </w:t>
      </w:r>
    </w:p>
    <w:p w14:paraId="1856DFB6" w14:textId="77777777" w:rsidR="00784B7D" w:rsidRPr="00784B7D" w:rsidRDefault="00784B7D" w:rsidP="00784B7D">
      <w:pPr>
        <w:spacing w:line="276" w:lineRule="auto"/>
        <w:rPr>
          <w:rFonts w:ascii="Calibri" w:hAnsi="Calibri"/>
        </w:rPr>
      </w:pPr>
    </w:p>
    <w:p w14:paraId="57D0F686" w14:textId="77777777" w:rsidR="00784B7D" w:rsidRPr="00784B7D" w:rsidRDefault="00784B7D" w:rsidP="00784B7D">
      <w:pPr>
        <w:spacing w:line="276" w:lineRule="auto"/>
        <w:rPr>
          <w:rFonts w:ascii="Calibri" w:hAnsi="Calibri"/>
        </w:rPr>
      </w:pPr>
      <w:r w:rsidRPr="00784B7D">
        <w:rPr>
          <w:rFonts w:ascii="Calibri" w:hAnsi="Calibri"/>
        </w:rPr>
        <w:t xml:space="preserve">I told him, “I'm a pastor, and as a pastor I see the very best of people and I see the worst.” I really do. I've been doing this almost 25 years. I know I don't look that old, but I've been doing this a while. But the reason that I love what I get to do and the reason I love our church is because my eyes are on the Lord, not on the people. If I was only thinking about what I saw here, the problems and the conflicts –this person's marriage is crumbling and this person is struggling with addictions – if I just thought about that all day long, they'd have to go check me into the mental facility over here. My eyes are on the Lord, though. When your eyes are on the Lord and not on the people or the problems, you will rise above your problems and you will be a person who experiences God's great passion. </w:t>
      </w:r>
    </w:p>
    <w:p w14:paraId="068E4F5F" w14:textId="77777777" w:rsidR="00784B7D" w:rsidRPr="00784B7D" w:rsidRDefault="00784B7D" w:rsidP="00784B7D">
      <w:pPr>
        <w:spacing w:line="276" w:lineRule="auto"/>
        <w:rPr>
          <w:rFonts w:ascii="Calibri" w:hAnsi="Calibri"/>
        </w:rPr>
      </w:pPr>
    </w:p>
    <w:p w14:paraId="1C879714" w14:textId="77777777" w:rsidR="00784B7D" w:rsidRPr="00784B7D" w:rsidRDefault="00784B7D" w:rsidP="00784B7D">
      <w:pPr>
        <w:spacing w:line="276" w:lineRule="auto"/>
        <w:rPr>
          <w:rFonts w:ascii="Calibri" w:hAnsi="Calibri"/>
        </w:rPr>
      </w:pPr>
      <w:r w:rsidRPr="00784B7D">
        <w:rPr>
          <w:rFonts w:ascii="Calibri" w:hAnsi="Calibri"/>
        </w:rPr>
        <w:t xml:space="preserve">Let’s get our eyes on Him. We have to look up. We have to look back. We have to look beyond. We have to look forward. Our goal this year is to get rid of the little bitty weights </w:t>
      </w:r>
      <w:r w:rsidRPr="00784B7D">
        <w:rPr>
          <w:rFonts w:ascii="Calibri" w:hAnsi="Calibri"/>
          <w:i/>
          <w:iCs/>
        </w:rPr>
        <w:t>[Pastor holds up the small dumbbell],</w:t>
      </w:r>
      <w:r w:rsidRPr="00784B7D">
        <w:rPr>
          <w:rFonts w:ascii="Calibri" w:hAnsi="Calibri"/>
        </w:rPr>
        <w:t xml:space="preserve"> do some heavy lifting, and say, “God, I want to be a person of great spiritual passion. To be a person of passion, I want to lift the big weights.”</w:t>
      </w:r>
    </w:p>
    <w:p w14:paraId="18BB8A26" w14:textId="77777777" w:rsidR="00784B7D" w:rsidRPr="00784B7D" w:rsidRDefault="00784B7D" w:rsidP="00784B7D">
      <w:pPr>
        <w:spacing w:line="276" w:lineRule="auto"/>
        <w:rPr>
          <w:rFonts w:ascii="Calibri" w:hAnsi="Calibri"/>
        </w:rPr>
      </w:pPr>
    </w:p>
    <w:p w14:paraId="024A424E" w14:textId="6F301954" w:rsidR="00784B7D" w:rsidRPr="00784B7D" w:rsidRDefault="00784B7D" w:rsidP="00784B7D">
      <w:pPr>
        <w:spacing w:line="276" w:lineRule="auto"/>
        <w:rPr>
          <w:rFonts w:ascii="Calibri" w:hAnsi="Calibri"/>
        </w:rPr>
      </w:pPr>
      <w:r w:rsidRPr="00784B7D">
        <w:rPr>
          <w:rFonts w:ascii="Calibri" w:hAnsi="Calibri"/>
        </w:rPr>
        <w:br w:type="page"/>
      </w:r>
      <w:r w:rsidRPr="00784B7D">
        <w:rPr>
          <w:rFonts w:ascii="Calibri" w:hAnsi="Calibri"/>
          <w:b/>
          <w:bCs/>
          <w:sz w:val="28"/>
          <w:szCs w:val="28"/>
          <w:u w:val="single"/>
        </w:rPr>
        <w:lastRenderedPageBreak/>
        <w:t>OUTLINE</w:t>
      </w:r>
    </w:p>
    <w:p w14:paraId="75DE66A6" w14:textId="77777777" w:rsidR="00784B7D" w:rsidRPr="00784B7D" w:rsidRDefault="00784B7D" w:rsidP="00784B7D">
      <w:pPr>
        <w:spacing w:line="276" w:lineRule="auto"/>
        <w:rPr>
          <w:rFonts w:ascii="Calibri" w:hAnsi="Calibri"/>
          <w:b/>
          <w:bCs/>
          <w:u w:val="single"/>
        </w:rPr>
      </w:pPr>
    </w:p>
    <w:p w14:paraId="7014F6F9" w14:textId="77777777" w:rsidR="00784B7D" w:rsidRPr="00784B7D" w:rsidRDefault="00784B7D" w:rsidP="00784B7D">
      <w:pPr>
        <w:spacing w:line="276" w:lineRule="auto"/>
        <w:rPr>
          <w:rFonts w:ascii="Calibri" w:hAnsi="Calibri"/>
          <w:i/>
          <w:iCs/>
        </w:rPr>
      </w:pPr>
      <w:r w:rsidRPr="00784B7D">
        <w:rPr>
          <w:rFonts w:ascii="Calibri" w:hAnsi="Calibri"/>
          <w:i/>
          <w:iCs/>
        </w:rPr>
        <w:t>How can I build my spiritual passion?</w:t>
      </w:r>
    </w:p>
    <w:p w14:paraId="6F53AB5C" w14:textId="77777777" w:rsidR="00784B7D" w:rsidRPr="00784B7D" w:rsidRDefault="00784B7D" w:rsidP="00784B7D">
      <w:pPr>
        <w:spacing w:line="276" w:lineRule="auto"/>
        <w:rPr>
          <w:rFonts w:ascii="Calibri" w:hAnsi="Calibri"/>
        </w:rPr>
      </w:pPr>
    </w:p>
    <w:p w14:paraId="77E1E0D4" w14:textId="77777777" w:rsidR="00784B7D" w:rsidRPr="00784B7D" w:rsidRDefault="00784B7D" w:rsidP="00784B7D">
      <w:pPr>
        <w:spacing w:line="276" w:lineRule="auto"/>
        <w:rPr>
          <w:rFonts w:ascii="Calibri" w:hAnsi="Calibri"/>
          <w:b/>
          <w:bCs/>
        </w:rPr>
      </w:pPr>
      <w:r w:rsidRPr="00784B7D">
        <w:rPr>
          <w:rFonts w:ascii="Calibri" w:hAnsi="Calibri"/>
          <w:b/>
          <w:bCs/>
        </w:rPr>
        <w:t>1. Look Back</w:t>
      </w:r>
    </w:p>
    <w:p w14:paraId="2F7B2153" w14:textId="77777777" w:rsidR="00784B7D" w:rsidRPr="00784B7D" w:rsidRDefault="00784B7D" w:rsidP="00784B7D">
      <w:pPr>
        <w:spacing w:line="276" w:lineRule="auto"/>
        <w:rPr>
          <w:rFonts w:ascii="Calibri" w:hAnsi="Calibri"/>
        </w:rPr>
      </w:pPr>
    </w:p>
    <w:p w14:paraId="21BA2DD1" w14:textId="77777777" w:rsidR="00784B7D" w:rsidRPr="00784B7D" w:rsidRDefault="00784B7D" w:rsidP="00784B7D">
      <w:pPr>
        <w:spacing w:line="276" w:lineRule="auto"/>
        <w:rPr>
          <w:rFonts w:ascii="Calibri" w:hAnsi="Calibri"/>
        </w:rPr>
      </w:pPr>
      <w:r w:rsidRPr="00784B7D">
        <w:rPr>
          <w:rFonts w:ascii="Calibri" w:hAnsi="Calibri"/>
        </w:rPr>
        <w:t>“I remember this as I pour out my heart: how I walked with many, leading the festive procession to the house of God, with joyful and thankful shouts. Why, my soul, are you so dejected? Why are you in such turmoil? Put your hope in God, for I will still praise him, my Savior and my God.”</w:t>
      </w:r>
    </w:p>
    <w:p w14:paraId="7E7C7B65" w14:textId="77777777" w:rsidR="00784B7D" w:rsidRPr="00784B7D" w:rsidRDefault="00784B7D" w:rsidP="00784B7D">
      <w:pPr>
        <w:spacing w:line="276" w:lineRule="auto"/>
        <w:rPr>
          <w:rFonts w:ascii="Calibri" w:hAnsi="Calibri"/>
        </w:rPr>
      </w:pPr>
      <w:r w:rsidRPr="00784B7D">
        <w:rPr>
          <w:rFonts w:ascii="Calibri" w:hAnsi="Calibri"/>
        </w:rPr>
        <w:t>Psalm 42:4-5 (CSB)</w:t>
      </w:r>
    </w:p>
    <w:p w14:paraId="0896D50B" w14:textId="77777777" w:rsidR="00784B7D" w:rsidRPr="00784B7D" w:rsidRDefault="00784B7D" w:rsidP="00784B7D">
      <w:pPr>
        <w:spacing w:line="276" w:lineRule="auto"/>
        <w:rPr>
          <w:rFonts w:ascii="Calibri" w:hAnsi="Calibri"/>
        </w:rPr>
      </w:pPr>
    </w:p>
    <w:p w14:paraId="1D77CA82" w14:textId="77777777" w:rsidR="00784B7D" w:rsidRPr="00784B7D" w:rsidRDefault="00784B7D" w:rsidP="00784B7D">
      <w:pPr>
        <w:spacing w:line="276" w:lineRule="auto"/>
        <w:rPr>
          <w:rFonts w:ascii="Calibri" w:hAnsi="Calibri"/>
          <w:b/>
          <w:bCs/>
        </w:rPr>
      </w:pPr>
      <w:r w:rsidRPr="00784B7D">
        <w:rPr>
          <w:rFonts w:ascii="Calibri" w:hAnsi="Calibri"/>
          <w:b/>
          <w:bCs/>
        </w:rPr>
        <w:t>2. Look Beyond</w:t>
      </w:r>
    </w:p>
    <w:p w14:paraId="17A0A9F5" w14:textId="77777777" w:rsidR="00784B7D" w:rsidRPr="00784B7D" w:rsidRDefault="00784B7D" w:rsidP="00784B7D">
      <w:pPr>
        <w:spacing w:line="276" w:lineRule="auto"/>
        <w:rPr>
          <w:rFonts w:ascii="Calibri" w:hAnsi="Calibri"/>
        </w:rPr>
      </w:pPr>
    </w:p>
    <w:p w14:paraId="09A4CF7C" w14:textId="77777777" w:rsidR="00784B7D" w:rsidRPr="00784B7D" w:rsidRDefault="00784B7D" w:rsidP="00784B7D">
      <w:pPr>
        <w:spacing w:line="276" w:lineRule="auto"/>
        <w:rPr>
          <w:rFonts w:ascii="Calibri" w:hAnsi="Calibri"/>
        </w:rPr>
      </w:pPr>
      <w:r w:rsidRPr="00784B7D">
        <w:rPr>
          <w:rFonts w:ascii="Calibri" w:hAnsi="Calibri"/>
        </w:rPr>
        <w:t>“I hear the tumult of the raging seas as your waves and surging tides sweep over me. But each day the Lord pours his unfailing love upon me, and through each night I sing his songs praying to God who gives me life.”</w:t>
      </w:r>
    </w:p>
    <w:p w14:paraId="12B8735C" w14:textId="77777777" w:rsidR="00784B7D" w:rsidRPr="00784B7D" w:rsidRDefault="00784B7D" w:rsidP="00784B7D">
      <w:pPr>
        <w:spacing w:line="276" w:lineRule="auto"/>
        <w:rPr>
          <w:rFonts w:ascii="Calibri" w:hAnsi="Calibri"/>
        </w:rPr>
      </w:pPr>
      <w:r w:rsidRPr="00784B7D">
        <w:rPr>
          <w:rFonts w:ascii="Calibri" w:hAnsi="Calibri"/>
        </w:rPr>
        <w:t>Psalm 42:7-8 (NLT)</w:t>
      </w:r>
    </w:p>
    <w:p w14:paraId="492E4373" w14:textId="77777777" w:rsidR="00784B7D" w:rsidRPr="00784B7D" w:rsidRDefault="00784B7D" w:rsidP="00784B7D">
      <w:pPr>
        <w:spacing w:line="276" w:lineRule="auto"/>
        <w:rPr>
          <w:rFonts w:ascii="Calibri" w:hAnsi="Calibri"/>
        </w:rPr>
      </w:pPr>
    </w:p>
    <w:p w14:paraId="0EDE6101" w14:textId="77777777" w:rsidR="00784B7D" w:rsidRPr="00784B7D" w:rsidRDefault="00784B7D" w:rsidP="00784B7D">
      <w:pPr>
        <w:spacing w:line="276" w:lineRule="auto"/>
        <w:rPr>
          <w:rFonts w:ascii="Calibri" w:hAnsi="Calibri"/>
        </w:rPr>
      </w:pPr>
      <w:r w:rsidRPr="00784B7D">
        <w:rPr>
          <w:rFonts w:ascii="Calibri" w:hAnsi="Calibri"/>
        </w:rPr>
        <w:t>“My God! Now I am deeply discouraged, but I will remember you—even from distant Mount Hermon, the source of the Jordan, from the land of Mount Mizar.”</w:t>
      </w:r>
    </w:p>
    <w:p w14:paraId="043C2F1F" w14:textId="77777777" w:rsidR="00784B7D" w:rsidRPr="00784B7D" w:rsidRDefault="00784B7D" w:rsidP="00784B7D">
      <w:pPr>
        <w:spacing w:line="276" w:lineRule="auto"/>
        <w:rPr>
          <w:rFonts w:ascii="Calibri" w:hAnsi="Calibri"/>
        </w:rPr>
      </w:pPr>
      <w:r w:rsidRPr="00784B7D">
        <w:rPr>
          <w:rFonts w:ascii="Calibri" w:hAnsi="Calibri"/>
        </w:rPr>
        <w:t>Psalm 42:6 (LB)</w:t>
      </w:r>
    </w:p>
    <w:p w14:paraId="13E85DE1" w14:textId="77777777" w:rsidR="00784B7D" w:rsidRPr="00784B7D" w:rsidRDefault="00784B7D" w:rsidP="00784B7D">
      <w:pPr>
        <w:spacing w:line="276" w:lineRule="auto"/>
        <w:rPr>
          <w:rFonts w:ascii="Calibri" w:hAnsi="Calibri"/>
        </w:rPr>
      </w:pPr>
    </w:p>
    <w:p w14:paraId="54663B42" w14:textId="77777777" w:rsidR="00784B7D" w:rsidRPr="00784B7D" w:rsidRDefault="00784B7D" w:rsidP="00784B7D">
      <w:pPr>
        <w:spacing w:line="276" w:lineRule="auto"/>
        <w:rPr>
          <w:rFonts w:ascii="Calibri" w:hAnsi="Calibri"/>
          <w:b/>
          <w:bCs/>
        </w:rPr>
      </w:pPr>
      <w:r w:rsidRPr="00784B7D">
        <w:rPr>
          <w:rFonts w:ascii="Calibri" w:hAnsi="Calibri"/>
          <w:b/>
          <w:bCs/>
        </w:rPr>
        <w:t xml:space="preserve">3. Look Forward </w:t>
      </w:r>
    </w:p>
    <w:p w14:paraId="70FC277E" w14:textId="77777777" w:rsidR="00784B7D" w:rsidRPr="00784B7D" w:rsidRDefault="00784B7D" w:rsidP="00784B7D">
      <w:pPr>
        <w:spacing w:line="276" w:lineRule="auto"/>
        <w:rPr>
          <w:rFonts w:ascii="Calibri" w:hAnsi="Calibri"/>
        </w:rPr>
      </w:pPr>
    </w:p>
    <w:p w14:paraId="148408C8" w14:textId="77777777" w:rsidR="00784B7D" w:rsidRPr="00784B7D" w:rsidRDefault="00784B7D" w:rsidP="00784B7D">
      <w:pPr>
        <w:spacing w:line="276" w:lineRule="auto"/>
        <w:rPr>
          <w:rFonts w:ascii="Calibri" w:hAnsi="Calibri"/>
        </w:rPr>
      </w:pPr>
      <w:r w:rsidRPr="00784B7D">
        <w:rPr>
          <w:rFonts w:ascii="Calibri" w:hAnsi="Calibri"/>
        </w:rPr>
        <w:t>“But, O my soul, don’t be discouraged. Don’t be upset. Expect God to act! For I know that I shall again have plenty of reason to praise him for all that he will do. He is my help! He is my God!”</w:t>
      </w:r>
    </w:p>
    <w:p w14:paraId="2851ABD0" w14:textId="77777777" w:rsidR="00784B7D" w:rsidRPr="00784B7D" w:rsidRDefault="00784B7D" w:rsidP="00784B7D">
      <w:pPr>
        <w:spacing w:line="276" w:lineRule="auto"/>
        <w:rPr>
          <w:rFonts w:ascii="Calibri" w:hAnsi="Calibri"/>
        </w:rPr>
      </w:pPr>
      <w:r w:rsidRPr="00784B7D">
        <w:rPr>
          <w:rFonts w:ascii="Calibri" w:hAnsi="Calibri"/>
        </w:rPr>
        <w:t>Psalm 42:11 (LB)</w:t>
      </w:r>
    </w:p>
    <w:p w14:paraId="60390528" w14:textId="77777777" w:rsidR="00784B7D" w:rsidRPr="00784B7D" w:rsidRDefault="00784B7D" w:rsidP="00784B7D">
      <w:pPr>
        <w:spacing w:line="276" w:lineRule="auto"/>
        <w:rPr>
          <w:rFonts w:ascii="Calibri" w:hAnsi="Calibri"/>
        </w:rPr>
      </w:pPr>
    </w:p>
    <w:p w14:paraId="0687AB06" w14:textId="77777777" w:rsidR="00784B7D" w:rsidRPr="00784B7D" w:rsidRDefault="00784B7D" w:rsidP="00784B7D">
      <w:pPr>
        <w:spacing w:line="276" w:lineRule="auto"/>
        <w:rPr>
          <w:rFonts w:ascii="Calibri" w:hAnsi="Calibri"/>
          <w:b/>
          <w:bCs/>
        </w:rPr>
      </w:pPr>
      <w:r w:rsidRPr="00784B7D">
        <w:rPr>
          <w:rFonts w:ascii="Calibri" w:hAnsi="Calibri"/>
          <w:b/>
          <w:bCs/>
        </w:rPr>
        <w:t xml:space="preserve">4. Look Up </w:t>
      </w:r>
    </w:p>
    <w:p w14:paraId="1DB8B057" w14:textId="77777777" w:rsidR="00784B7D" w:rsidRPr="00784B7D" w:rsidRDefault="00784B7D" w:rsidP="00784B7D">
      <w:pPr>
        <w:spacing w:line="276" w:lineRule="auto"/>
        <w:rPr>
          <w:rFonts w:ascii="Calibri" w:hAnsi="Calibri"/>
        </w:rPr>
      </w:pPr>
    </w:p>
    <w:p w14:paraId="5151C50F" w14:textId="77777777" w:rsidR="00784B7D" w:rsidRPr="00784B7D" w:rsidRDefault="00784B7D" w:rsidP="00784B7D">
      <w:pPr>
        <w:spacing w:line="276" w:lineRule="auto"/>
        <w:rPr>
          <w:rFonts w:ascii="Calibri" w:hAnsi="Calibri"/>
        </w:rPr>
      </w:pPr>
      <w:r w:rsidRPr="00784B7D">
        <w:rPr>
          <w:rFonts w:ascii="Calibri" w:hAnsi="Calibri"/>
        </w:rPr>
        <w:t>“For you are God, my only place of refuge. Why have you tossed me aside? Why must I mourn at the oppression of my enemies? Oh, send out your light and your truth—let them lead me. Let them lead me to your Temple on your holy mountain, Zion.”</w:t>
      </w:r>
    </w:p>
    <w:p w14:paraId="4901A6EB" w14:textId="77777777" w:rsidR="00784B7D" w:rsidRPr="00784B7D" w:rsidRDefault="00784B7D" w:rsidP="00784B7D">
      <w:pPr>
        <w:spacing w:line="276" w:lineRule="auto"/>
        <w:rPr>
          <w:rFonts w:ascii="Calibri" w:hAnsi="Calibri"/>
        </w:rPr>
      </w:pPr>
      <w:r w:rsidRPr="00784B7D">
        <w:rPr>
          <w:rFonts w:ascii="Calibri" w:hAnsi="Calibri"/>
        </w:rPr>
        <w:t>Psalm 43:2-3 (CSB)</w:t>
      </w:r>
    </w:p>
    <w:p w14:paraId="5F6D505F" w14:textId="77777777" w:rsidR="00784B7D" w:rsidRPr="00784B7D" w:rsidRDefault="00784B7D" w:rsidP="00784B7D">
      <w:pPr>
        <w:spacing w:line="276" w:lineRule="auto"/>
        <w:rPr>
          <w:rFonts w:ascii="Calibri" w:hAnsi="Calibri"/>
        </w:rPr>
      </w:pPr>
    </w:p>
    <w:p w14:paraId="7FB145E4" w14:textId="77777777" w:rsidR="00784B7D" w:rsidRPr="00784B7D" w:rsidRDefault="00784B7D" w:rsidP="00784B7D">
      <w:pPr>
        <w:spacing w:line="276" w:lineRule="auto"/>
        <w:rPr>
          <w:rFonts w:ascii="Calibri" w:hAnsi="Calibri"/>
        </w:rPr>
      </w:pPr>
      <w:r w:rsidRPr="00784B7D">
        <w:rPr>
          <w:rFonts w:ascii="Calibri" w:hAnsi="Calibri"/>
        </w:rPr>
        <w:lastRenderedPageBreak/>
        <w:t>“Why, my soul, are you so dejected? Why are you in such turmoil? Put your hope in God, for I will still praise him, my Savior and my God.”</w:t>
      </w:r>
    </w:p>
    <w:p w14:paraId="4ED345EC" w14:textId="77777777" w:rsidR="00784B7D" w:rsidRPr="00784B7D" w:rsidRDefault="00784B7D" w:rsidP="00784B7D">
      <w:pPr>
        <w:spacing w:line="276" w:lineRule="auto"/>
        <w:rPr>
          <w:rFonts w:ascii="Calibri" w:hAnsi="Calibri"/>
        </w:rPr>
      </w:pPr>
      <w:r w:rsidRPr="00784B7D">
        <w:rPr>
          <w:rFonts w:ascii="Calibri" w:hAnsi="Calibri"/>
        </w:rPr>
        <w:t>Psalm 43:5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B98C" w14:textId="77777777" w:rsidR="00226B2E" w:rsidRDefault="00226B2E">
      <w:r>
        <w:separator/>
      </w:r>
    </w:p>
  </w:endnote>
  <w:endnote w:type="continuationSeparator" w:id="0">
    <w:p w14:paraId="3DB16920" w14:textId="77777777" w:rsidR="00226B2E" w:rsidRDefault="00226B2E">
      <w:r>
        <w:continuationSeparator/>
      </w:r>
    </w:p>
  </w:endnote>
  <w:endnote w:type="continuationNotice" w:id="1">
    <w:p w14:paraId="515D22D3" w14:textId="77777777" w:rsidR="00226B2E" w:rsidRDefault="00226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ED4F" w14:textId="77777777" w:rsidR="00F475F0" w:rsidRDefault="00F47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0038CCA" w:rsidR="000D064C" w:rsidRPr="00E001F4" w:rsidRDefault="00A11D21" w:rsidP="00A11D21">
    <w:pPr>
      <w:pStyle w:val="Footer"/>
      <w:rPr>
        <w:rFonts w:ascii="Calibri" w:hAnsi="Calibri"/>
      </w:rPr>
    </w:pPr>
    <w:r>
      <w:rPr>
        <w:rFonts w:ascii="Calibri" w:hAnsi="Calibri"/>
        <w:b/>
        <w:bCs/>
      </w:rPr>
      <w:tab/>
    </w:r>
    <w:r w:rsidR="008156E6">
      <w:rPr>
        <w:rFonts w:ascii="Calibri" w:hAnsi="Calibri"/>
        <w:b/>
        <w:bCs/>
      </w:rPr>
      <w:t>Boot Camp</w:t>
    </w:r>
    <w:r w:rsidR="000D064C" w:rsidRPr="00E001F4">
      <w:rPr>
        <w:rFonts w:ascii="Calibri" w:hAnsi="Calibri"/>
        <w:b/>
        <w:bCs/>
      </w:rPr>
      <w:t>—</w:t>
    </w:r>
    <w:r w:rsidR="00784B7D">
      <w:rPr>
        <w:rFonts w:ascii="Calibri" w:hAnsi="Calibri"/>
        <w:b/>
        <w:bCs/>
      </w:rPr>
      <w:t>Passion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7863" w14:textId="77777777" w:rsidR="00F475F0" w:rsidRDefault="00F47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D995D" w14:textId="77777777" w:rsidR="00226B2E" w:rsidRDefault="00226B2E">
      <w:r>
        <w:separator/>
      </w:r>
    </w:p>
  </w:footnote>
  <w:footnote w:type="continuationSeparator" w:id="0">
    <w:p w14:paraId="71CECB67" w14:textId="77777777" w:rsidR="00226B2E" w:rsidRDefault="00226B2E">
      <w:r>
        <w:continuationSeparator/>
      </w:r>
    </w:p>
  </w:footnote>
  <w:footnote w:type="continuationNotice" w:id="1">
    <w:p w14:paraId="24EB0CA7" w14:textId="77777777" w:rsidR="00226B2E" w:rsidRDefault="00226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15507"/>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3B25"/>
    <w:rsid w:val="00115B54"/>
    <w:rsid w:val="001307E2"/>
    <w:rsid w:val="00132B2D"/>
    <w:rsid w:val="00134671"/>
    <w:rsid w:val="00135D5D"/>
    <w:rsid w:val="00144288"/>
    <w:rsid w:val="001461B1"/>
    <w:rsid w:val="001822A0"/>
    <w:rsid w:val="00185CA0"/>
    <w:rsid w:val="001903F1"/>
    <w:rsid w:val="00192007"/>
    <w:rsid w:val="001A2F4C"/>
    <w:rsid w:val="001A3BD3"/>
    <w:rsid w:val="001A4038"/>
    <w:rsid w:val="001C6DAF"/>
    <w:rsid w:val="001E3993"/>
    <w:rsid w:val="001F2E97"/>
    <w:rsid w:val="001F736C"/>
    <w:rsid w:val="002252B6"/>
    <w:rsid w:val="002255D9"/>
    <w:rsid w:val="00226B2E"/>
    <w:rsid w:val="00236AB3"/>
    <w:rsid w:val="00255946"/>
    <w:rsid w:val="00274BB9"/>
    <w:rsid w:val="0028034F"/>
    <w:rsid w:val="00285843"/>
    <w:rsid w:val="00290511"/>
    <w:rsid w:val="002A0C34"/>
    <w:rsid w:val="002A27F0"/>
    <w:rsid w:val="002B4413"/>
    <w:rsid w:val="002B71A4"/>
    <w:rsid w:val="002B7D3B"/>
    <w:rsid w:val="002B7DA4"/>
    <w:rsid w:val="002C6F20"/>
    <w:rsid w:val="002D3E02"/>
    <w:rsid w:val="002D6FF3"/>
    <w:rsid w:val="002E1AD4"/>
    <w:rsid w:val="002F3A62"/>
    <w:rsid w:val="002F6231"/>
    <w:rsid w:val="00313F0F"/>
    <w:rsid w:val="00322943"/>
    <w:rsid w:val="0032318C"/>
    <w:rsid w:val="003259AC"/>
    <w:rsid w:val="00327235"/>
    <w:rsid w:val="003351DD"/>
    <w:rsid w:val="003360D2"/>
    <w:rsid w:val="0034188B"/>
    <w:rsid w:val="00346C31"/>
    <w:rsid w:val="003749C4"/>
    <w:rsid w:val="00386B56"/>
    <w:rsid w:val="00394E73"/>
    <w:rsid w:val="00397EA2"/>
    <w:rsid w:val="003A53CB"/>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849AB"/>
    <w:rsid w:val="00494014"/>
    <w:rsid w:val="0049613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52C6A"/>
    <w:rsid w:val="006539E2"/>
    <w:rsid w:val="006652C7"/>
    <w:rsid w:val="006666D7"/>
    <w:rsid w:val="00672F9E"/>
    <w:rsid w:val="00676E96"/>
    <w:rsid w:val="006961CB"/>
    <w:rsid w:val="006A24A7"/>
    <w:rsid w:val="006A6FCB"/>
    <w:rsid w:val="006B7862"/>
    <w:rsid w:val="006C4559"/>
    <w:rsid w:val="006C4C2D"/>
    <w:rsid w:val="006D24DF"/>
    <w:rsid w:val="006D3136"/>
    <w:rsid w:val="006D3F80"/>
    <w:rsid w:val="006D5364"/>
    <w:rsid w:val="006E4F39"/>
    <w:rsid w:val="006E77E6"/>
    <w:rsid w:val="00702914"/>
    <w:rsid w:val="00721D51"/>
    <w:rsid w:val="00723199"/>
    <w:rsid w:val="007630E7"/>
    <w:rsid w:val="00784B7D"/>
    <w:rsid w:val="00791189"/>
    <w:rsid w:val="00795E2F"/>
    <w:rsid w:val="007960BA"/>
    <w:rsid w:val="007A6325"/>
    <w:rsid w:val="007B09DF"/>
    <w:rsid w:val="007C5C95"/>
    <w:rsid w:val="007E035B"/>
    <w:rsid w:val="007E1319"/>
    <w:rsid w:val="007F5E3F"/>
    <w:rsid w:val="008073BF"/>
    <w:rsid w:val="008156E6"/>
    <w:rsid w:val="008356BD"/>
    <w:rsid w:val="0084063F"/>
    <w:rsid w:val="00861BBA"/>
    <w:rsid w:val="00866B7A"/>
    <w:rsid w:val="00870C4A"/>
    <w:rsid w:val="00872B1A"/>
    <w:rsid w:val="00873D30"/>
    <w:rsid w:val="00881A09"/>
    <w:rsid w:val="00890144"/>
    <w:rsid w:val="00894E92"/>
    <w:rsid w:val="00895E2E"/>
    <w:rsid w:val="008A13B8"/>
    <w:rsid w:val="008B653B"/>
    <w:rsid w:val="008C653F"/>
    <w:rsid w:val="008C772E"/>
    <w:rsid w:val="008D3643"/>
    <w:rsid w:val="00901AEE"/>
    <w:rsid w:val="00907C7C"/>
    <w:rsid w:val="0091120A"/>
    <w:rsid w:val="00911AC1"/>
    <w:rsid w:val="00915AB5"/>
    <w:rsid w:val="009175B4"/>
    <w:rsid w:val="009216D4"/>
    <w:rsid w:val="00923C10"/>
    <w:rsid w:val="00937628"/>
    <w:rsid w:val="009417A7"/>
    <w:rsid w:val="00946E81"/>
    <w:rsid w:val="00950138"/>
    <w:rsid w:val="00951E3F"/>
    <w:rsid w:val="00956D2C"/>
    <w:rsid w:val="009605CE"/>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5CDE"/>
    <w:rsid w:val="00A43A90"/>
    <w:rsid w:val="00A45FEC"/>
    <w:rsid w:val="00A51274"/>
    <w:rsid w:val="00A51B63"/>
    <w:rsid w:val="00A64FC4"/>
    <w:rsid w:val="00A770CD"/>
    <w:rsid w:val="00A83591"/>
    <w:rsid w:val="00A84570"/>
    <w:rsid w:val="00A93495"/>
    <w:rsid w:val="00AA5ED6"/>
    <w:rsid w:val="00AB12C5"/>
    <w:rsid w:val="00AC1B83"/>
    <w:rsid w:val="00AF468A"/>
    <w:rsid w:val="00B03B8B"/>
    <w:rsid w:val="00B10327"/>
    <w:rsid w:val="00B158DB"/>
    <w:rsid w:val="00B3092B"/>
    <w:rsid w:val="00B40364"/>
    <w:rsid w:val="00B47A64"/>
    <w:rsid w:val="00B56A4D"/>
    <w:rsid w:val="00B604D0"/>
    <w:rsid w:val="00B62DAD"/>
    <w:rsid w:val="00B92770"/>
    <w:rsid w:val="00B940D4"/>
    <w:rsid w:val="00BA7A74"/>
    <w:rsid w:val="00BC10B4"/>
    <w:rsid w:val="00BD145D"/>
    <w:rsid w:val="00BD21E1"/>
    <w:rsid w:val="00BD63AF"/>
    <w:rsid w:val="00BE35BE"/>
    <w:rsid w:val="00BF7F06"/>
    <w:rsid w:val="00C01D01"/>
    <w:rsid w:val="00C051F5"/>
    <w:rsid w:val="00C133CA"/>
    <w:rsid w:val="00C21AF8"/>
    <w:rsid w:val="00C251B8"/>
    <w:rsid w:val="00C35CE9"/>
    <w:rsid w:val="00C64E5E"/>
    <w:rsid w:val="00C67DA9"/>
    <w:rsid w:val="00C80B1C"/>
    <w:rsid w:val="00C86674"/>
    <w:rsid w:val="00CB2F64"/>
    <w:rsid w:val="00CC6B18"/>
    <w:rsid w:val="00CC7FC1"/>
    <w:rsid w:val="00CD108B"/>
    <w:rsid w:val="00CD6299"/>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EF4A63"/>
    <w:rsid w:val="00F07ABA"/>
    <w:rsid w:val="00F110E3"/>
    <w:rsid w:val="00F152F0"/>
    <w:rsid w:val="00F31C1D"/>
    <w:rsid w:val="00F31FAF"/>
    <w:rsid w:val="00F3234E"/>
    <w:rsid w:val="00F36CB1"/>
    <w:rsid w:val="00F37FD7"/>
    <w:rsid w:val="00F417EF"/>
    <w:rsid w:val="00F475F0"/>
    <w:rsid w:val="00F47752"/>
    <w:rsid w:val="00F81C0F"/>
    <w:rsid w:val="00F9296D"/>
    <w:rsid w:val="00FA2E73"/>
    <w:rsid w:val="00FA4B6D"/>
    <w:rsid w:val="00FB282C"/>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44</TotalTime>
  <Pages>15</Pages>
  <Words>4741</Words>
  <Characters>27027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2023-06-13T02:57:00Z</dcterms:created>
  <dcterms:modified xsi:type="dcterms:W3CDTF">2023-06-19T16:12:00Z</dcterms:modified>
  <cp:category/>
</cp:coreProperties>
</file>